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56A1B" w14:textId="25C7D6B9" w:rsidR="00D325DA" w:rsidRDefault="00A35DA0" w:rsidP="00A35DA0">
      <w:pPr>
        <w:pStyle w:val="Title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35DA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PRINTING OF PROMOTIONAL MATERIALS AND SPORT EQUIPMENT FOR EUROPEAN WEEK OF SPORT - </w:t>
      </w:r>
      <w:proofErr w:type="spellStart"/>
      <w:r w:rsidR="007E52CD" w:rsidRPr="007E52CD">
        <w:rPr>
          <w:rFonts w:ascii="Times New Roman" w:hAnsi="Times New Roman" w:cs="Times New Roman"/>
          <w:b/>
          <w:bCs/>
          <w:color w:val="auto"/>
          <w:sz w:val="28"/>
          <w:szCs w:val="28"/>
        </w:rPr>
        <w:t>EWoS</w:t>
      </w:r>
      <w:proofErr w:type="spellEnd"/>
      <w:r w:rsidR="007E52CD" w:rsidRPr="007E52C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MOVE MK (Mobilizing Opportunities for Vitality &amp; Engagement in North Macedonia</w:t>
      </w:r>
    </w:p>
    <w:p w14:paraId="57783996" w14:textId="77777777" w:rsidR="007E52CD" w:rsidRDefault="007E52CD" w:rsidP="007E52CD"/>
    <w:p w14:paraId="2FB22795" w14:textId="77777777" w:rsidR="007E52CD" w:rsidRPr="007E52CD" w:rsidRDefault="007E52CD" w:rsidP="007E52CD"/>
    <w:tbl>
      <w:tblPr>
        <w:tblStyle w:val="TableGrid"/>
        <w:tblW w:w="1029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34"/>
        <w:gridCol w:w="1351"/>
        <w:gridCol w:w="2403"/>
        <w:gridCol w:w="1103"/>
        <w:gridCol w:w="1354"/>
        <w:gridCol w:w="1800"/>
        <w:gridCol w:w="1745"/>
      </w:tblGrid>
      <w:tr w:rsidR="007E52CD" w:rsidRPr="007E52CD" w14:paraId="2DC2C1D0" w14:textId="6CCB4FE4" w:rsidTr="007E52CD">
        <w:tc>
          <w:tcPr>
            <w:tcW w:w="534" w:type="dxa"/>
          </w:tcPr>
          <w:p w14:paraId="3C448D30" w14:textId="77777777" w:rsidR="007E52CD" w:rsidRDefault="007E52CD"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351" w:type="dxa"/>
          </w:tcPr>
          <w:p w14:paraId="2CE93C30" w14:textId="77777777" w:rsidR="007E52CD" w:rsidRDefault="007E52CD">
            <w:proofErr w:type="spellStart"/>
            <w:r>
              <w:t>Назив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артикл</w:t>
            </w:r>
            <w:proofErr w:type="spellEnd"/>
          </w:p>
        </w:tc>
        <w:tc>
          <w:tcPr>
            <w:tcW w:w="2403" w:type="dxa"/>
          </w:tcPr>
          <w:p w14:paraId="0AB6B770" w14:textId="122FA9CD" w:rsidR="007E52CD" w:rsidRPr="00BC5C4D" w:rsidRDefault="007E52CD">
            <w:pPr>
              <w:rPr>
                <w:lang w:val="mk-MK"/>
              </w:rPr>
            </w:pPr>
            <w:proofErr w:type="spellStart"/>
            <w:r>
              <w:t>Опис</w:t>
            </w:r>
            <w:proofErr w:type="spellEnd"/>
            <w:r>
              <w:t xml:space="preserve"> / </w:t>
            </w:r>
            <w:proofErr w:type="spellStart"/>
            <w:r>
              <w:t>Техничка</w:t>
            </w:r>
            <w:proofErr w:type="spellEnd"/>
            <w:r>
              <w:t xml:space="preserve"> </w:t>
            </w:r>
            <w:proofErr w:type="spellStart"/>
            <w:r>
              <w:t>спецификација</w:t>
            </w:r>
            <w:proofErr w:type="spellEnd"/>
            <w:r>
              <w:rPr>
                <w:rStyle w:val="FootnoteReference"/>
              </w:rPr>
              <w:footnoteReference w:id="1"/>
            </w:r>
          </w:p>
        </w:tc>
        <w:tc>
          <w:tcPr>
            <w:tcW w:w="1103" w:type="dxa"/>
          </w:tcPr>
          <w:p w14:paraId="1EA7E76E" w14:textId="77777777" w:rsidR="007E52CD" w:rsidRDefault="007E52CD">
            <w:proofErr w:type="spellStart"/>
            <w:r>
              <w:t>Единица</w:t>
            </w:r>
            <w:proofErr w:type="spellEnd"/>
            <w:r>
              <w:t xml:space="preserve"> </w:t>
            </w:r>
            <w:proofErr w:type="spellStart"/>
            <w:r>
              <w:t>мера</w:t>
            </w:r>
            <w:proofErr w:type="spellEnd"/>
          </w:p>
        </w:tc>
        <w:tc>
          <w:tcPr>
            <w:tcW w:w="1354" w:type="dxa"/>
          </w:tcPr>
          <w:p w14:paraId="2A663317" w14:textId="110D3B05" w:rsidR="007E52CD" w:rsidRPr="005E2FD8" w:rsidRDefault="007E52CD">
            <w:pPr>
              <w:rPr>
                <w:lang w:val="mk-MK"/>
              </w:rPr>
            </w:pPr>
            <w:proofErr w:type="spellStart"/>
            <w:r>
              <w:t>Количина</w:t>
            </w:r>
            <w:proofErr w:type="spellEnd"/>
            <w:r>
              <w:t>/</w:t>
            </w:r>
            <w:r>
              <w:rPr>
                <w:lang w:val="mk-MK"/>
              </w:rPr>
              <w:t>парчиња</w:t>
            </w:r>
          </w:p>
        </w:tc>
        <w:tc>
          <w:tcPr>
            <w:tcW w:w="1800" w:type="dxa"/>
          </w:tcPr>
          <w:p w14:paraId="47D27094" w14:textId="62FC6C87" w:rsidR="007E52CD" w:rsidRPr="007E52CD" w:rsidRDefault="007E52CD">
            <w:pPr>
              <w:rPr>
                <w:lang w:val="mk-MK"/>
              </w:rPr>
            </w:pPr>
            <w:proofErr w:type="spellStart"/>
            <w:r>
              <w:rPr>
                <w:lang w:val="mk-MK"/>
              </w:rPr>
              <w:t>Еднинечна</w:t>
            </w:r>
            <w:proofErr w:type="spellEnd"/>
            <w:r>
              <w:rPr>
                <w:lang w:val="mk-MK"/>
              </w:rPr>
              <w:t xml:space="preserve"> цена без ДДВ (денари)</w:t>
            </w:r>
          </w:p>
        </w:tc>
        <w:tc>
          <w:tcPr>
            <w:tcW w:w="1745" w:type="dxa"/>
          </w:tcPr>
          <w:p w14:paraId="4EC4CA79" w14:textId="04412721" w:rsidR="007E52CD" w:rsidRPr="007E52CD" w:rsidRDefault="007E52CD">
            <w:pPr>
              <w:rPr>
                <w:lang w:val="mk-MK"/>
              </w:rPr>
            </w:pPr>
            <w:r>
              <w:rPr>
                <w:lang w:val="mk-MK"/>
              </w:rPr>
              <w:t>Вкупна цена без ДДВ (денари)</w:t>
            </w:r>
          </w:p>
        </w:tc>
      </w:tr>
      <w:tr w:rsidR="007E52CD" w14:paraId="759E244B" w14:textId="6E986C7B" w:rsidTr="007E52CD">
        <w:tc>
          <w:tcPr>
            <w:tcW w:w="534" w:type="dxa"/>
          </w:tcPr>
          <w:p w14:paraId="239214D7" w14:textId="77777777" w:rsidR="007E52CD" w:rsidRDefault="007E52CD">
            <w:r>
              <w:t>1</w:t>
            </w:r>
          </w:p>
        </w:tc>
        <w:tc>
          <w:tcPr>
            <w:tcW w:w="1351" w:type="dxa"/>
          </w:tcPr>
          <w:p w14:paraId="36365280" w14:textId="77777777" w:rsidR="007E52CD" w:rsidRDefault="007E52CD">
            <w:proofErr w:type="spellStart"/>
            <w:r>
              <w:t>Маици</w:t>
            </w:r>
            <w:proofErr w:type="spellEnd"/>
            <w:r>
              <w:t xml:space="preserve"> (</w:t>
            </w:r>
            <w:proofErr w:type="spellStart"/>
            <w:r>
              <w:t>возрасни</w:t>
            </w:r>
            <w:proofErr w:type="spellEnd"/>
            <w:r>
              <w:t>)</w:t>
            </w:r>
          </w:p>
        </w:tc>
        <w:tc>
          <w:tcPr>
            <w:tcW w:w="2403" w:type="dxa"/>
          </w:tcPr>
          <w:p w14:paraId="5D07BC89" w14:textId="55019441" w:rsidR="007E52CD" w:rsidRDefault="007E52CD">
            <w:proofErr w:type="spellStart"/>
            <w:r>
              <w:t>Бели</w:t>
            </w:r>
            <w:proofErr w:type="spellEnd"/>
            <w:r>
              <w:t xml:space="preserve">, </w:t>
            </w:r>
            <w:proofErr w:type="spellStart"/>
            <w:r>
              <w:t>памучни</w:t>
            </w:r>
            <w:proofErr w:type="spellEnd"/>
            <w:r>
              <w:t xml:space="preserve">, S–XL, </w:t>
            </w:r>
            <w:proofErr w:type="spellStart"/>
            <w:r>
              <w:t>предно</w:t>
            </w:r>
            <w:proofErr w:type="spellEnd"/>
            <w:r>
              <w:t xml:space="preserve"> </w:t>
            </w:r>
            <w:proofErr w:type="spellStart"/>
            <w:r>
              <w:t>лого</w:t>
            </w:r>
            <w:proofErr w:type="spellEnd"/>
            <w:r>
              <w:t xml:space="preserve"> “</w:t>
            </w:r>
            <w:proofErr w:type="spellStart"/>
            <w:r>
              <w:t>BeActive</w:t>
            </w:r>
            <w:proofErr w:type="spellEnd"/>
            <w:r>
              <w:t xml:space="preserve"> </w:t>
            </w:r>
            <w:proofErr w:type="spellStart"/>
            <w:r>
              <w:t>зелено</w:t>
            </w:r>
            <w:proofErr w:type="spellEnd"/>
            <w:r>
              <w:t xml:space="preserve">”, </w:t>
            </w:r>
            <w:proofErr w:type="spellStart"/>
            <w:r>
              <w:t>позади</w:t>
            </w:r>
            <w:proofErr w:type="spellEnd"/>
            <w:r>
              <w:t xml:space="preserve"> </w:t>
            </w:r>
            <w:r>
              <w:rPr>
                <w:lang w:val="mk-MK"/>
              </w:rPr>
              <w:t>Министерство за спорт</w:t>
            </w:r>
            <w:r>
              <w:t xml:space="preserve"> + </w:t>
            </w:r>
            <w:proofErr w:type="spellStart"/>
            <w:r>
              <w:t>кофинансирање</w:t>
            </w:r>
            <w:proofErr w:type="spellEnd"/>
          </w:p>
        </w:tc>
        <w:tc>
          <w:tcPr>
            <w:tcW w:w="1103" w:type="dxa"/>
          </w:tcPr>
          <w:p w14:paraId="0CD8AAEA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6F218FFF" w14:textId="3D990084" w:rsidR="007E52CD" w:rsidRDefault="00174A1D">
            <w:r>
              <w:t>4</w:t>
            </w:r>
            <w:r w:rsidR="007E52CD">
              <w:t>000</w:t>
            </w:r>
          </w:p>
        </w:tc>
        <w:tc>
          <w:tcPr>
            <w:tcW w:w="1800" w:type="dxa"/>
          </w:tcPr>
          <w:p w14:paraId="7986F5DA" w14:textId="77777777" w:rsidR="007E52CD" w:rsidRDefault="007E52CD"/>
        </w:tc>
        <w:tc>
          <w:tcPr>
            <w:tcW w:w="1745" w:type="dxa"/>
          </w:tcPr>
          <w:p w14:paraId="6886936E" w14:textId="77777777" w:rsidR="007E52CD" w:rsidRDefault="007E52CD"/>
        </w:tc>
      </w:tr>
      <w:tr w:rsidR="007E52CD" w14:paraId="75FE5D16" w14:textId="0DD2E0C5" w:rsidTr="007E52CD">
        <w:tc>
          <w:tcPr>
            <w:tcW w:w="534" w:type="dxa"/>
          </w:tcPr>
          <w:p w14:paraId="4EE3386C" w14:textId="77777777" w:rsidR="007E52CD" w:rsidRDefault="007E52CD">
            <w:r>
              <w:t>2</w:t>
            </w:r>
          </w:p>
        </w:tc>
        <w:tc>
          <w:tcPr>
            <w:tcW w:w="1351" w:type="dxa"/>
          </w:tcPr>
          <w:p w14:paraId="7DF865B7" w14:textId="77777777" w:rsidR="007E52CD" w:rsidRDefault="007E52CD">
            <w:proofErr w:type="spellStart"/>
            <w:r>
              <w:t>Маици</w:t>
            </w:r>
            <w:proofErr w:type="spellEnd"/>
            <w:r>
              <w:t xml:space="preserve"> (</w:t>
            </w:r>
            <w:proofErr w:type="spellStart"/>
            <w:r>
              <w:t>детски</w:t>
            </w:r>
            <w:proofErr w:type="spellEnd"/>
            <w:r>
              <w:t>)</w:t>
            </w:r>
          </w:p>
        </w:tc>
        <w:tc>
          <w:tcPr>
            <w:tcW w:w="2403" w:type="dxa"/>
          </w:tcPr>
          <w:p w14:paraId="3D631F8E" w14:textId="77777777" w:rsidR="007E52CD" w:rsidRDefault="007E52CD">
            <w:proofErr w:type="spellStart"/>
            <w:r>
              <w:t>Детски</w:t>
            </w:r>
            <w:proofErr w:type="spellEnd"/>
            <w:r>
              <w:t xml:space="preserve"> </w:t>
            </w:r>
            <w:proofErr w:type="spellStart"/>
            <w:r>
              <w:t>броеви</w:t>
            </w:r>
            <w:proofErr w:type="spellEnd"/>
            <w:r>
              <w:t xml:space="preserve"> 13–16, </w:t>
            </w:r>
            <w:proofErr w:type="spellStart"/>
            <w:r>
              <w:t>бела</w:t>
            </w:r>
            <w:proofErr w:type="spellEnd"/>
            <w:r>
              <w:t xml:space="preserve"> </w:t>
            </w:r>
            <w:proofErr w:type="spellStart"/>
            <w:r>
              <w:t>боја</w:t>
            </w:r>
            <w:proofErr w:type="spellEnd"/>
            <w:r>
              <w:t xml:space="preserve">, </w:t>
            </w:r>
            <w:proofErr w:type="spellStart"/>
            <w:r>
              <w:t>ист</w:t>
            </w:r>
            <w:proofErr w:type="spellEnd"/>
            <w:r>
              <w:t xml:space="preserve"> </w:t>
            </w:r>
            <w:proofErr w:type="spellStart"/>
            <w:r>
              <w:t>дизајн</w:t>
            </w:r>
            <w:proofErr w:type="spellEnd"/>
            <w:r>
              <w:t xml:space="preserve"> </w:t>
            </w:r>
            <w:proofErr w:type="spellStart"/>
            <w:r>
              <w:t>како</w:t>
            </w:r>
            <w:proofErr w:type="spellEnd"/>
            <w:r>
              <w:t xml:space="preserve"> </w:t>
            </w:r>
            <w:proofErr w:type="spellStart"/>
            <w:r>
              <w:t>возрасни</w:t>
            </w:r>
            <w:proofErr w:type="spellEnd"/>
          </w:p>
        </w:tc>
        <w:tc>
          <w:tcPr>
            <w:tcW w:w="1103" w:type="dxa"/>
          </w:tcPr>
          <w:p w14:paraId="1EBE7104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0B02658C" w14:textId="1D7A7809" w:rsidR="007E52CD" w:rsidRDefault="00174A1D">
            <w:r>
              <w:t>1</w:t>
            </w:r>
            <w:r w:rsidR="007E52CD">
              <w:t>000</w:t>
            </w:r>
          </w:p>
        </w:tc>
        <w:tc>
          <w:tcPr>
            <w:tcW w:w="1800" w:type="dxa"/>
          </w:tcPr>
          <w:p w14:paraId="1726C242" w14:textId="77777777" w:rsidR="007E52CD" w:rsidRDefault="007E52CD"/>
        </w:tc>
        <w:tc>
          <w:tcPr>
            <w:tcW w:w="1745" w:type="dxa"/>
          </w:tcPr>
          <w:p w14:paraId="6E059811" w14:textId="77777777" w:rsidR="007E52CD" w:rsidRDefault="007E52CD"/>
        </w:tc>
      </w:tr>
      <w:tr w:rsidR="007E52CD" w14:paraId="025FB304" w14:textId="67A7AE59" w:rsidTr="007E52CD">
        <w:tc>
          <w:tcPr>
            <w:tcW w:w="534" w:type="dxa"/>
          </w:tcPr>
          <w:p w14:paraId="3A45FBCB" w14:textId="77777777" w:rsidR="007E52CD" w:rsidRDefault="007E52CD">
            <w:r>
              <w:t>3</w:t>
            </w:r>
          </w:p>
        </w:tc>
        <w:tc>
          <w:tcPr>
            <w:tcW w:w="1351" w:type="dxa"/>
          </w:tcPr>
          <w:p w14:paraId="29D97CAE" w14:textId="77777777" w:rsidR="007E52CD" w:rsidRDefault="007E52CD">
            <w:proofErr w:type="spellStart"/>
            <w:r>
              <w:t>Маици</w:t>
            </w:r>
            <w:proofErr w:type="spellEnd"/>
            <w:r>
              <w:t xml:space="preserve"> “AMBASSADOR”</w:t>
            </w:r>
          </w:p>
        </w:tc>
        <w:tc>
          <w:tcPr>
            <w:tcW w:w="2403" w:type="dxa"/>
          </w:tcPr>
          <w:p w14:paraId="1790E233" w14:textId="77777777" w:rsidR="007E52CD" w:rsidRDefault="007E52CD">
            <w:proofErr w:type="spellStart"/>
            <w:r>
              <w:t>Жолта</w:t>
            </w:r>
            <w:proofErr w:type="spellEnd"/>
            <w:r>
              <w:t xml:space="preserve"> </w:t>
            </w:r>
            <w:proofErr w:type="spellStart"/>
            <w:r>
              <w:t>боја</w:t>
            </w:r>
            <w:proofErr w:type="spellEnd"/>
            <w:r>
              <w:t xml:space="preserve">, S/M, </w:t>
            </w:r>
            <w:proofErr w:type="spellStart"/>
            <w:r>
              <w:t>предно</w:t>
            </w:r>
            <w:proofErr w:type="spellEnd"/>
            <w:r>
              <w:t xml:space="preserve"> </w:t>
            </w:r>
            <w:proofErr w:type="spellStart"/>
            <w:r>
              <w:t>лого</w:t>
            </w:r>
            <w:proofErr w:type="spellEnd"/>
            <w:r>
              <w:t xml:space="preserve"> “</w:t>
            </w:r>
            <w:proofErr w:type="spellStart"/>
            <w:r>
              <w:t>BeActive</w:t>
            </w:r>
            <w:proofErr w:type="spellEnd"/>
            <w:r>
              <w:t xml:space="preserve">”, </w:t>
            </w:r>
            <w:proofErr w:type="spellStart"/>
            <w:r>
              <w:t>позади</w:t>
            </w:r>
            <w:proofErr w:type="spellEnd"/>
            <w:r>
              <w:t xml:space="preserve"> </w:t>
            </w:r>
            <w:proofErr w:type="spellStart"/>
            <w:r>
              <w:t>натпис</w:t>
            </w:r>
            <w:proofErr w:type="spellEnd"/>
            <w:r>
              <w:t xml:space="preserve"> “AMBASSADOR”</w:t>
            </w:r>
          </w:p>
        </w:tc>
        <w:tc>
          <w:tcPr>
            <w:tcW w:w="1103" w:type="dxa"/>
          </w:tcPr>
          <w:p w14:paraId="2C4280D7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0E55886F" w14:textId="5F64B84D" w:rsidR="007E52CD" w:rsidRDefault="00174A1D">
            <w:r>
              <w:t>50</w:t>
            </w:r>
          </w:p>
        </w:tc>
        <w:tc>
          <w:tcPr>
            <w:tcW w:w="1800" w:type="dxa"/>
          </w:tcPr>
          <w:p w14:paraId="56E96F5A" w14:textId="77777777" w:rsidR="007E52CD" w:rsidRDefault="007E52CD"/>
        </w:tc>
        <w:tc>
          <w:tcPr>
            <w:tcW w:w="1745" w:type="dxa"/>
          </w:tcPr>
          <w:p w14:paraId="26D87502" w14:textId="77777777" w:rsidR="007E52CD" w:rsidRDefault="007E52CD"/>
        </w:tc>
      </w:tr>
      <w:tr w:rsidR="007E52CD" w14:paraId="5002A32A" w14:textId="590D9E0C" w:rsidTr="007E52CD">
        <w:tc>
          <w:tcPr>
            <w:tcW w:w="534" w:type="dxa"/>
          </w:tcPr>
          <w:p w14:paraId="2C6345C5" w14:textId="77777777" w:rsidR="007E52CD" w:rsidRDefault="007E52CD">
            <w:r>
              <w:t>4</w:t>
            </w:r>
          </w:p>
        </w:tc>
        <w:tc>
          <w:tcPr>
            <w:tcW w:w="1351" w:type="dxa"/>
          </w:tcPr>
          <w:p w14:paraId="77785B93" w14:textId="77777777" w:rsidR="007E52CD" w:rsidRDefault="007E52CD">
            <w:proofErr w:type="spellStart"/>
            <w:r>
              <w:t>Маици</w:t>
            </w:r>
            <w:proofErr w:type="spellEnd"/>
            <w:r>
              <w:t xml:space="preserve"> “STAFF” (</w:t>
            </w:r>
            <w:proofErr w:type="spellStart"/>
            <w:r>
              <w:t>тегет</w:t>
            </w:r>
            <w:proofErr w:type="spellEnd"/>
            <w:r>
              <w:t>)</w:t>
            </w:r>
          </w:p>
        </w:tc>
        <w:tc>
          <w:tcPr>
            <w:tcW w:w="2403" w:type="dxa"/>
          </w:tcPr>
          <w:p w14:paraId="5F5E1268" w14:textId="77777777" w:rsidR="007E52CD" w:rsidRDefault="007E52CD">
            <w:proofErr w:type="spellStart"/>
            <w:r>
              <w:t>Тегет</w:t>
            </w:r>
            <w:proofErr w:type="spellEnd"/>
            <w:r>
              <w:t xml:space="preserve"> </w:t>
            </w:r>
            <w:proofErr w:type="spellStart"/>
            <w:r>
              <w:t>боја</w:t>
            </w:r>
            <w:proofErr w:type="spellEnd"/>
            <w:r>
              <w:t xml:space="preserve">, S/M, </w:t>
            </w:r>
            <w:proofErr w:type="spellStart"/>
            <w:r>
              <w:t>предно</w:t>
            </w:r>
            <w:proofErr w:type="spellEnd"/>
            <w:r>
              <w:t xml:space="preserve"> </w:t>
            </w:r>
            <w:proofErr w:type="spellStart"/>
            <w:r>
              <w:t>лого</w:t>
            </w:r>
            <w:proofErr w:type="spellEnd"/>
            <w:r>
              <w:t xml:space="preserve"> “</w:t>
            </w:r>
            <w:proofErr w:type="spellStart"/>
            <w:r>
              <w:t>BeActive</w:t>
            </w:r>
            <w:proofErr w:type="spellEnd"/>
            <w:r>
              <w:t xml:space="preserve">”, </w:t>
            </w:r>
            <w:proofErr w:type="spellStart"/>
            <w:r>
              <w:t>позади</w:t>
            </w:r>
            <w:proofErr w:type="spellEnd"/>
            <w:r>
              <w:t xml:space="preserve"> “STAFF”</w:t>
            </w:r>
          </w:p>
        </w:tc>
        <w:tc>
          <w:tcPr>
            <w:tcW w:w="1103" w:type="dxa"/>
          </w:tcPr>
          <w:p w14:paraId="36F5114C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72A57190" w14:textId="6ABF948A" w:rsidR="007E52CD" w:rsidRDefault="00174A1D">
            <w:r>
              <w:t>50</w:t>
            </w:r>
          </w:p>
        </w:tc>
        <w:tc>
          <w:tcPr>
            <w:tcW w:w="1800" w:type="dxa"/>
          </w:tcPr>
          <w:p w14:paraId="447D7E3D" w14:textId="77777777" w:rsidR="007E52CD" w:rsidRDefault="007E52CD"/>
        </w:tc>
        <w:tc>
          <w:tcPr>
            <w:tcW w:w="1745" w:type="dxa"/>
          </w:tcPr>
          <w:p w14:paraId="7A7527C5" w14:textId="77777777" w:rsidR="007E52CD" w:rsidRDefault="007E52CD"/>
        </w:tc>
      </w:tr>
      <w:tr w:rsidR="007E52CD" w14:paraId="1518942F" w14:textId="7B83A29B" w:rsidTr="007E52CD">
        <w:tc>
          <w:tcPr>
            <w:tcW w:w="534" w:type="dxa"/>
          </w:tcPr>
          <w:p w14:paraId="103A53DC" w14:textId="77777777" w:rsidR="007E52CD" w:rsidRDefault="007E52CD">
            <w:r>
              <w:t>5</w:t>
            </w:r>
          </w:p>
        </w:tc>
        <w:tc>
          <w:tcPr>
            <w:tcW w:w="1351" w:type="dxa"/>
          </w:tcPr>
          <w:p w14:paraId="28AFCAFB" w14:textId="77777777" w:rsidR="007E52CD" w:rsidRDefault="007E52CD">
            <w:proofErr w:type="spellStart"/>
            <w:r>
              <w:t>Маици</w:t>
            </w:r>
            <w:proofErr w:type="spellEnd"/>
            <w:r>
              <w:t xml:space="preserve"> “STAFF” (</w:t>
            </w:r>
            <w:proofErr w:type="spellStart"/>
            <w:r>
              <w:t>црни</w:t>
            </w:r>
            <w:proofErr w:type="spellEnd"/>
            <w:r>
              <w:t>, ж.)</w:t>
            </w:r>
          </w:p>
        </w:tc>
        <w:tc>
          <w:tcPr>
            <w:tcW w:w="2403" w:type="dxa"/>
          </w:tcPr>
          <w:p w14:paraId="7B0AD187" w14:textId="60CEC127" w:rsidR="007E52CD" w:rsidRDefault="007E52CD">
            <w:proofErr w:type="spellStart"/>
            <w:r>
              <w:t>Женски</w:t>
            </w:r>
            <w:proofErr w:type="spellEnd"/>
            <w:r>
              <w:t xml:space="preserve"> </w:t>
            </w:r>
            <w:proofErr w:type="spellStart"/>
            <w:r>
              <w:t>модел</w:t>
            </w:r>
            <w:proofErr w:type="spellEnd"/>
            <w:r>
              <w:t xml:space="preserve">, </w:t>
            </w:r>
            <w:proofErr w:type="spellStart"/>
            <w:r>
              <w:t>црни</w:t>
            </w:r>
            <w:proofErr w:type="spellEnd"/>
            <w:r>
              <w:t xml:space="preserve">, S/M, </w:t>
            </w:r>
            <w:proofErr w:type="spellStart"/>
            <w:r>
              <w:t>предно</w:t>
            </w:r>
            <w:proofErr w:type="spellEnd"/>
            <w:r>
              <w:t xml:space="preserve"> “</w:t>
            </w:r>
            <w:proofErr w:type="spellStart"/>
            <w:r>
              <w:t>BeActive</w:t>
            </w:r>
            <w:proofErr w:type="spellEnd"/>
            <w:r>
              <w:t xml:space="preserve">”, </w:t>
            </w:r>
            <w:proofErr w:type="spellStart"/>
            <w:r>
              <w:t>позади</w:t>
            </w:r>
            <w:proofErr w:type="spellEnd"/>
            <w:r>
              <w:t xml:space="preserve"> “STAFF”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бело</w:t>
            </w:r>
            <w:proofErr w:type="spellEnd"/>
          </w:p>
        </w:tc>
        <w:tc>
          <w:tcPr>
            <w:tcW w:w="1103" w:type="dxa"/>
          </w:tcPr>
          <w:p w14:paraId="691519C8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698B03AB" w14:textId="77777777" w:rsidR="007E52CD" w:rsidRDefault="007E52CD">
            <w:r>
              <w:t>50</w:t>
            </w:r>
          </w:p>
        </w:tc>
        <w:tc>
          <w:tcPr>
            <w:tcW w:w="1800" w:type="dxa"/>
          </w:tcPr>
          <w:p w14:paraId="25AD95C4" w14:textId="77777777" w:rsidR="007E52CD" w:rsidRDefault="007E52CD"/>
        </w:tc>
        <w:tc>
          <w:tcPr>
            <w:tcW w:w="1745" w:type="dxa"/>
          </w:tcPr>
          <w:p w14:paraId="0401FFD6" w14:textId="77777777" w:rsidR="007E52CD" w:rsidRDefault="007E52CD"/>
        </w:tc>
      </w:tr>
      <w:tr w:rsidR="007E52CD" w14:paraId="354B6269" w14:textId="5BC05B07" w:rsidTr="007E52CD">
        <w:tc>
          <w:tcPr>
            <w:tcW w:w="534" w:type="dxa"/>
          </w:tcPr>
          <w:p w14:paraId="6AF9997A" w14:textId="77777777" w:rsidR="007E52CD" w:rsidRDefault="007E52CD">
            <w:r>
              <w:t>6</w:t>
            </w:r>
          </w:p>
        </w:tc>
        <w:tc>
          <w:tcPr>
            <w:tcW w:w="1351" w:type="dxa"/>
          </w:tcPr>
          <w:p w14:paraId="0481C553" w14:textId="77777777" w:rsidR="007E52CD" w:rsidRDefault="007E52CD">
            <w:proofErr w:type="spellStart"/>
            <w:r>
              <w:t>Капи</w:t>
            </w:r>
            <w:proofErr w:type="spellEnd"/>
          </w:p>
        </w:tc>
        <w:tc>
          <w:tcPr>
            <w:tcW w:w="2403" w:type="dxa"/>
          </w:tcPr>
          <w:p w14:paraId="017BB921" w14:textId="77777777" w:rsidR="007E52CD" w:rsidRDefault="007E52CD">
            <w:proofErr w:type="spellStart"/>
            <w:r>
              <w:t>Бели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закопчување</w:t>
            </w:r>
            <w:proofErr w:type="spellEnd"/>
            <w:r>
              <w:t xml:space="preserve">, </w:t>
            </w:r>
            <w:proofErr w:type="spellStart"/>
            <w:r>
              <w:t>едно</w:t>
            </w:r>
            <w:proofErr w:type="spellEnd"/>
            <w:r>
              <w:t xml:space="preserve"> </w:t>
            </w:r>
            <w:proofErr w:type="spellStart"/>
            <w:r>
              <w:t>лого</w:t>
            </w:r>
            <w:proofErr w:type="spellEnd"/>
            <w:r>
              <w:t xml:space="preserve"> “</w:t>
            </w:r>
            <w:proofErr w:type="spellStart"/>
            <w:r>
              <w:t>BeActive</w:t>
            </w:r>
            <w:proofErr w:type="spellEnd"/>
            <w:r>
              <w:t xml:space="preserve"> </w:t>
            </w:r>
            <w:proofErr w:type="spellStart"/>
            <w:r>
              <w:t>зелено</w:t>
            </w:r>
            <w:proofErr w:type="spellEnd"/>
            <w:r>
              <w:t>”</w:t>
            </w:r>
          </w:p>
        </w:tc>
        <w:tc>
          <w:tcPr>
            <w:tcW w:w="1103" w:type="dxa"/>
          </w:tcPr>
          <w:p w14:paraId="0279CE68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15F00DBA" w14:textId="07325F15" w:rsidR="007E52CD" w:rsidRDefault="00174A1D">
            <w:r>
              <w:t>200</w:t>
            </w:r>
          </w:p>
        </w:tc>
        <w:tc>
          <w:tcPr>
            <w:tcW w:w="1800" w:type="dxa"/>
          </w:tcPr>
          <w:p w14:paraId="23DB988B" w14:textId="77777777" w:rsidR="007E52CD" w:rsidRDefault="007E52CD"/>
        </w:tc>
        <w:tc>
          <w:tcPr>
            <w:tcW w:w="1745" w:type="dxa"/>
          </w:tcPr>
          <w:p w14:paraId="7D7114C6" w14:textId="77777777" w:rsidR="007E52CD" w:rsidRDefault="007E52CD"/>
        </w:tc>
      </w:tr>
      <w:tr w:rsidR="007E52CD" w14:paraId="1A1FD24E" w14:textId="7636EC15" w:rsidTr="007E52CD">
        <w:tc>
          <w:tcPr>
            <w:tcW w:w="534" w:type="dxa"/>
          </w:tcPr>
          <w:p w14:paraId="280B2C6D" w14:textId="77777777" w:rsidR="007E52CD" w:rsidRDefault="007E52CD">
            <w:r>
              <w:t>7</w:t>
            </w:r>
          </w:p>
        </w:tc>
        <w:tc>
          <w:tcPr>
            <w:tcW w:w="1351" w:type="dxa"/>
          </w:tcPr>
          <w:p w14:paraId="4FB41E5C" w14:textId="77777777" w:rsidR="007E52CD" w:rsidRDefault="007E52CD">
            <w:proofErr w:type="spellStart"/>
            <w:r>
              <w:t>Ранчиња</w:t>
            </w:r>
            <w:proofErr w:type="spellEnd"/>
          </w:p>
        </w:tc>
        <w:tc>
          <w:tcPr>
            <w:tcW w:w="2403" w:type="dxa"/>
          </w:tcPr>
          <w:p w14:paraId="4BFD9FED" w14:textId="289723D1" w:rsidR="007E52CD" w:rsidRDefault="007E52CD">
            <w:proofErr w:type="spellStart"/>
            <w:r>
              <w:t>Бели</w:t>
            </w:r>
            <w:proofErr w:type="spellEnd"/>
            <w:r>
              <w:t xml:space="preserve">, </w:t>
            </w:r>
            <w:proofErr w:type="spellStart"/>
            <w:r>
              <w:t>шушкави</w:t>
            </w:r>
            <w:proofErr w:type="spellEnd"/>
            <w:r>
              <w:t xml:space="preserve">, </w:t>
            </w:r>
            <w:proofErr w:type="spellStart"/>
            <w:r>
              <w:t>со</w:t>
            </w:r>
            <w:proofErr w:type="spellEnd"/>
            <w:r>
              <w:t xml:space="preserve"> 3 </w:t>
            </w:r>
            <w:proofErr w:type="spellStart"/>
            <w:r>
              <w:t>логоа</w:t>
            </w:r>
            <w:proofErr w:type="spellEnd"/>
            <w:r>
              <w:t xml:space="preserve">: </w:t>
            </w:r>
            <w:r>
              <w:rPr>
                <w:lang w:val="mk-MK"/>
              </w:rPr>
              <w:t>Министерство за спорт</w:t>
            </w:r>
            <w:r>
              <w:t xml:space="preserve">, </w:t>
            </w:r>
            <w:proofErr w:type="spellStart"/>
            <w:r>
              <w:t>BeActive</w:t>
            </w:r>
            <w:proofErr w:type="spellEnd"/>
            <w:r>
              <w:t xml:space="preserve"> </w:t>
            </w:r>
            <w:proofErr w:type="spellStart"/>
            <w:r>
              <w:t>зелено</w:t>
            </w:r>
            <w:proofErr w:type="spellEnd"/>
            <w:r>
              <w:t xml:space="preserve">, </w:t>
            </w:r>
            <w:proofErr w:type="spellStart"/>
            <w:r>
              <w:t>кофинансирање</w:t>
            </w:r>
            <w:proofErr w:type="spellEnd"/>
          </w:p>
        </w:tc>
        <w:tc>
          <w:tcPr>
            <w:tcW w:w="1103" w:type="dxa"/>
          </w:tcPr>
          <w:p w14:paraId="5BED29DA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346B7978" w14:textId="44C8C274" w:rsidR="007E52CD" w:rsidRDefault="00174A1D">
            <w:r>
              <w:t>2000</w:t>
            </w:r>
          </w:p>
        </w:tc>
        <w:tc>
          <w:tcPr>
            <w:tcW w:w="1800" w:type="dxa"/>
          </w:tcPr>
          <w:p w14:paraId="21038E80" w14:textId="77777777" w:rsidR="007E52CD" w:rsidRDefault="007E52CD"/>
        </w:tc>
        <w:tc>
          <w:tcPr>
            <w:tcW w:w="1745" w:type="dxa"/>
          </w:tcPr>
          <w:p w14:paraId="340BE115" w14:textId="77777777" w:rsidR="007E52CD" w:rsidRDefault="007E52CD"/>
        </w:tc>
      </w:tr>
      <w:tr w:rsidR="007E52CD" w14:paraId="2895CD4E" w14:textId="46C6BB6B" w:rsidTr="007E52CD">
        <w:tc>
          <w:tcPr>
            <w:tcW w:w="534" w:type="dxa"/>
          </w:tcPr>
          <w:p w14:paraId="51D3A86B" w14:textId="77777777" w:rsidR="007E52CD" w:rsidRDefault="007E52CD">
            <w:r>
              <w:t>8</w:t>
            </w:r>
          </w:p>
        </w:tc>
        <w:tc>
          <w:tcPr>
            <w:tcW w:w="1351" w:type="dxa"/>
          </w:tcPr>
          <w:p w14:paraId="3FF0DF8C" w14:textId="77777777" w:rsidR="007E52CD" w:rsidRDefault="007E52CD">
            <w:proofErr w:type="spellStart"/>
            <w:r>
              <w:t>Шишиња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вода</w:t>
            </w:r>
            <w:proofErr w:type="spellEnd"/>
          </w:p>
        </w:tc>
        <w:tc>
          <w:tcPr>
            <w:tcW w:w="2403" w:type="dxa"/>
          </w:tcPr>
          <w:p w14:paraId="16BCCD10" w14:textId="77777777" w:rsidR="007E52CD" w:rsidRDefault="007E52CD">
            <w:proofErr w:type="spellStart"/>
            <w:r>
              <w:t>Бели</w:t>
            </w:r>
            <w:proofErr w:type="spellEnd"/>
            <w:r>
              <w:t xml:space="preserve"> </w:t>
            </w:r>
            <w:proofErr w:type="spellStart"/>
            <w:r>
              <w:t>пластични</w:t>
            </w:r>
            <w:proofErr w:type="spellEnd"/>
            <w:r>
              <w:t xml:space="preserve">, </w:t>
            </w:r>
            <w:proofErr w:type="spellStart"/>
            <w:r>
              <w:t>брендирани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2 </w:t>
            </w:r>
            <w:proofErr w:type="spellStart"/>
            <w:r>
              <w:lastRenderedPageBreak/>
              <w:t>логоа</w:t>
            </w:r>
            <w:proofErr w:type="spellEnd"/>
            <w:r>
              <w:t xml:space="preserve"> (</w:t>
            </w:r>
            <w:proofErr w:type="spellStart"/>
            <w:r>
              <w:t>BeActive</w:t>
            </w:r>
            <w:proofErr w:type="spellEnd"/>
            <w:r>
              <w:t xml:space="preserve"> и </w:t>
            </w:r>
            <w:proofErr w:type="spellStart"/>
            <w:r>
              <w:t>кофинансирање</w:t>
            </w:r>
            <w:proofErr w:type="spellEnd"/>
            <w:r>
              <w:t>)</w:t>
            </w:r>
          </w:p>
        </w:tc>
        <w:tc>
          <w:tcPr>
            <w:tcW w:w="1103" w:type="dxa"/>
          </w:tcPr>
          <w:p w14:paraId="64139210" w14:textId="77777777" w:rsidR="007E52CD" w:rsidRDefault="007E52CD">
            <w:proofErr w:type="spellStart"/>
            <w:r>
              <w:lastRenderedPageBreak/>
              <w:t>парче</w:t>
            </w:r>
            <w:proofErr w:type="spellEnd"/>
          </w:p>
        </w:tc>
        <w:tc>
          <w:tcPr>
            <w:tcW w:w="1354" w:type="dxa"/>
          </w:tcPr>
          <w:p w14:paraId="5DD752F1" w14:textId="19A84C91" w:rsidR="007E52CD" w:rsidRDefault="00174A1D">
            <w:r>
              <w:t>200</w:t>
            </w:r>
          </w:p>
        </w:tc>
        <w:tc>
          <w:tcPr>
            <w:tcW w:w="1800" w:type="dxa"/>
          </w:tcPr>
          <w:p w14:paraId="2FE456F3" w14:textId="77777777" w:rsidR="007E52CD" w:rsidRDefault="007E52CD"/>
        </w:tc>
        <w:tc>
          <w:tcPr>
            <w:tcW w:w="1745" w:type="dxa"/>
          </w:tcPr>
          <w:p w14:paraId="5110DB13" w14:textId="77777777" w:rsidR="007E52CD" w:rsidRDefault="007E52CD"/>
        </w:tc>
      </w:tr>
      <w:tr w:rsidR="007E52CD" w14:paraId="58B1ED76" w14:textId="0EB154A0" w:rsidTr="007E52CD">
        <w:tc>
          <w:tcPr>
            <w:tcW w:w="534" w:type="dxa"/>
          </w:tcPr>
          <w:p w14:paraId="15F1F671" w14:textId="77777777" w:rsidR="007E52CD" w:rsidRDefault="007E52CD">
            <w:r>
              <w:t>9</w:t>
            </w:r>
          </w:p>
        </w:tc>
        <w:tc>
          <w:tcPr>
            <w:tcW w:w="1351" w:type="dxa"/>
          </w:tcPr>
          <w:p w14:paraId="7E87FD00" w14:textId="77777777" w:rsidR="007E52CD" w:rsidRDefault="007E52CD">
            <w:proofErr w:type="spellStart"/>
            <w:r>
              <w:t>Гумени</w:t>
            </w:r>
            <w:proofErr w:type="spellEnd"/>
            <w:r>
              <w:t xml:space="preserve"> </w:t>
            </w:r>
            <w:proofErr w:type="spellStart"/>
            <w:r>
              <w:t>алки</w:t>
            </w:r>
            <w:proofErr w:type="spellEnd"/>
          </w:p>
        </w:tc>
        <w:tc>
          <w:tcPr>
            <w:tcW w:w="2403" w:type="dxa"/>
          </w:tcPr>
          <w:p w14:paraId="4201F2CB" w14:textId="77777777" w:rsidR="007E52CD" w:rsidRDefault="007E52CD">
            <w:proofErr w:type="spellStart"/>
            <w:r>
              <w:t>Бели</w:t>
            </w:r>
            <w:proofErr w:type="spellEnd"/>
            <w:r>
              <w:t xml:space="preserve">, </w:t>
            </w:r>
            <w:proofErr w:type="spellStart"/>
            <w:r>
              <w:t>силиконски</w:t>
            </w:r>
            <w:proofErr w:type="spellEnd"/>
            <w:r>
              <w:t xml:space="preserve">,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зелено</w:t>
            </w:r>
            <w:proofErr w:type="spellEnd"/>
            <w:r>
              <w:t xml:space="preserve"> </w:t>
            </w:r>
            <w:proofErr w:type="spellStart"/>
            <w:r>
              <w:t>лого</w:t>
            </w:r>
            <w:proofErr w:type="spellEnd"/>
            <w:r>
              <w:t xml:space="preserve"> “</w:t>
            </w:r>
            <w:proofErr w:type="spellStart"/>
            <w:r>
              <w:t>BeActive</w:t>
            </w:r>
            <w:proofErr w:type="spellEnd"/>
            <w:r>
              <w:t>”</w:t>
            </w:r>
          </w:p>
        </w:tc>
        <w:tc>
          <w:tcPr>
            <w:tcW w:w="1103" w:type="dxa"/>
          </w:tcPr>
          <w:p w14:paraId="5FCC3115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3783DC94" w14:textId="1E6C9780" w:rsidR="007E52CD" w:rsidRDefault="00174A1D">
            <w:r>
              <w:t>400</w:t>
            </w:r>
          </w:p>
        </w:tc>
        <w:tc>
          <w:tcPr>
            <w:tcW w:w="1800" w:type="dxa"/>
          </w:tcPr>
          <w:p w14:paraId="21594727" w14:textId="77777777" w:rsidR="007E52CD" w:rsidRDefault="007E52CD"/>
        </w:tc>
        <w:tc>
          <w:tcPr>
            <w:tcW w:w="1745" w:type="dxa"/>
          </w:tcPr>
          <w:p w14:paraId="4408471B" w14:textId="77777777" w:rsidR="007E52CD" w:rsidRDefault="007E52CD"/>
        </w:tc>
      </w:tr>
      <w:tr w:rsidR="007E52CD" w14:paraId="7F186861" w14:textId="58B2DA98" w:rsidTr="007E52CD">
        <w:tc>
          <w:tcPr>
            <w:tcW w:w="534" w:type="dxa"/>
          </w:tcPr>
          <w:p w14:paraId="7DC846A3" w14:textId="6595DC22" w:rsidR="007E52CD" w:rsidRDefault="007E52CD">
            <w:r>
              <w:t>1</w:t>
            </w:r>
            <w:r w:rsidR="00174A1D">
              <w:t>0</w:t>
            </w:r>
          </w:p>
        </w:tc>
        <w:tc>
          <w:tcPr>
            <w:tcW w:w="1351" w:type="dxa"/>
          </w:tcPr>
          <w:p w14:paraId="074AD487" w14:textId="77777777" w:rsidR="007E52CD" w:rsidRDefault="007E52CD">
            <w:proofErr w:type="spellStart"/>
            <w:r>
              <w:t>Медали</w:t>
            </w:r>
            <w:proofErr w:type="spellEnd"/>
            <w:r>
              <w:t xml:space="preserve"> (</w:t>
            </w:r>
            <w:proofErr w:type="spellStart"/>
            <w:r>
              <w:t>детски</w:t>
            </w:r>
            <w:proofErr w:type="spellEnd"/>
            <w:r>
              <w:t xml:space="preserve"> </w:t>
            </w:r>
            <w:proofErr w:type="spellStart"/>
            <w:r>
              <w:t>учесници</w:t>
            </w:r>
            <w:proofErr w:type="spellEnd"/>
            <w:r>
              <w:t>)</w:t>
            </w:r>
          </w:p>
        </w:tc>
        <w:tc>
          <w:tcPr>
            <w:tcW w:w="2403" w:type="dxa"/>
          </w:tcPr>
          <w:p w14:paraId="5CC7F584" w14:textId="77777777" w:rsidR="007E52CD" w:rsidRDefault="007E52CD">
            <w:proofErr w:type="spellStart"/>
            <w:r>
              <w:t>Пластични</w:t>
            </w:r>
            <w:proofErr w:type="spellEnd"/>
            <w:r>
              <w:t xml:space="preserve">, Ø6.5 cm, </w:t>
            </w:r>
            <w:proofErr w:type="spellStart"/>
            <w:r>
              <w:t>должина</w:t>
            </w:r>
            <w:proofErr w:type="spellEnd"/>
            <w:r>
              <w:t xml:space="preserve"> 47.5 cm, </w:t>
            </w:r>
            <w:proofErr w:type="spellStart"/>
            <w:r>
              <w:t>брендирани</w:t>
            </w:r>
            <w:proofErr w:type="spellEnd"/>
            <w:r>
              <w:t xml:space="preserve"> со “</w:t>
            </w:r>
            <w:proofErr w:type="spellStart"/>
            <w:r>
              <w:t>BeActive</w:t>
            </w:r>
            <w:proofErr w:type="spellEnd"/>
            <w:r>
              <w:t>”</w:t>
            </w:r>
          </w:p>
        </w:tc>
        <w:tc>
          <w:tcPr>
            <w:tcW w:w="1103" w:type="dxa"/>
          </w:tcPr>
          <w:p w14:paraId="7E22A4D0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1219B3EE" w14:textId="4130BE1B" w:rsidR="007E52CD" w:rsidRDefault="00174A1D">
            <w:r>
              <w:t>10</w:t>
            </w:r>
            <w:r w:rsidR="007E52CD">
              <w:t>00</w:t>
            </w:r>
          </w:p>
        </w:tc>
        <w:tc>
          <w:tcPr>
            <w:tcW w:w="1800" w:type="dxa"/>
          </w:tcPr>
          <w:p w14:paraId="09EE2412" w14:textId="77777777" w:rsidR="007E52CD" w:rsidRDefault="007E52CD"/>
        </w:tc>
        <w:tc>
          <w:tcPr>
            <w:tcW w:w="1745" w:type="dxa"/>
          </w:tcPr>
          <w:p w14:paraId="6078D681" w14:textId="77777777" w:rsidR="007E52CD" w:rsidRDefault="007E52CD"/>
        </w:tc>
      </w:tr>
      <w:tr w:rsidR="007E52CD" w14:paraId="2B0B7080" w14:textId="6A45E53F" w:rsidTr="007E52CD">
        <w:tc>
          <w:tcPr>
            <w:tcW w:w="534" w:type="dxa"/>
          </w:tcPr>
          <w:p w14:paraId="79D4CA88" w14:textId="260D9ECB" w:rsidR="007E52CD" w:rsidRDefault="007E52CD">
            <w:r>
              <w:t>1</w:t>
            </w:r>
            <w:r w:rsidR="00174A1D">
              <w:t>1</w:t>
            </w:r>
          </w:p>
        </w:tc>
        <w:tc>
          <w:tcPr>
            <w:tcW w:w="1351" w:type="dxa"/>
          </w:tcPr>
          <w:p w14:paraId="736ACDDF" w14:textId="77777777" w:rsidR="007E52CD" w:rsidRDefault="007E52CD">
            <w:proofErr w:type="spellStart"/>
            <w:r>
              <w:t>Балони</w:t>
            </w:r>
            <w:proofErr w:type="spellEnd"/>
          </w:p>
        </w:tc>
        <w:tc>
          <w:tcPr>
            <w:tcW w:w="2403" w:type="dxa"/>
          </w:tcPr>
          <w:p w14:paraId="6368D7A0" w14:textId="77777777" w:rsidR="007E52CD" w:rsidRDefault="007E52CD">
            <w:proofErr w:type="spellStart"/>
            <w:r>
              <w:t>Бели</w:t>
            </w:r>
            <w:proofErr w:type="spellEnd"/>
            <w:r>
              <w:t xml:space="preserve">, </w:t>
            </w:r>
            <w:proofErr w:type="spellStart"/>
            <w:r>
              <w:t>латекс</w:t>
            </w:r>
            <w:proofErr w:type="spellEnd"/>
            <w:r>
              <w:t xml:space="preserve">, 12 </w:t>
            </w:r>
            <w:proofErr w:type="spellStart"/>
            <w:r>
              <w:t>инчи</w:t>
            </w:r>
            <w:proofErr w:type="spellEnd"/>
            <w:r>
              <w:t xml:space="preserve">,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печатено</w:t>
            </w:r>
            <w:proofErr w:type="spellEnd"/>
            <w:r>
              <w:t xml:space="preserve"> </w:t>
            </w:r>
            <w:proofErr w:type="spellStart"/>
            <w:r>
              <w:t>лого</w:t>
            </w:r>
            <w:proofErr w:type="spellEnd"/>
          </w:p>
        </w:tc>
        <w:tc>
          <w:tcPr>
            <w:tcW w:w="1103" w:type="dxa"/>
          </w:tcPr>
          <w:p w14:paraId="4824F974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4D82B94C" w14:textId="77777777" w:rsidR="007E52CD" w:rsidRDefault="007E52CD">
            <w:r>
              <w:t>100</w:t>
            </w:r>
          </w:p>
        </w:tc>
        <w:tc>
          <w:tcPr>
            <w:tcW w:w="1800" w:type="dxa"/>
          </w:tcPr>
          <w:p w14:paraId="432F3F9C" w14:textId="77777777" w:rsidR="007E52CD" w:rsidRDefault="007E52CD"/>
        </w:tc>
        <w:tc>
          <w:tcPr>
            <w:tcW w:w="1745" w:type="dxa"/>
          </w:tcPr>
          <w:p w14:paraId="16788F49" w14:textId="77777777" w:rsidR="007E52CD" w:rsidRDefault="007E52CD"/>
        </w:tc>
      </w:tr>
      <w:tr w:rsidR="007E52CD" w14:paraId="72F54BEF" w14:textId="764CBB27" w:rsidTr="007E52CD">
        <w:tc>
          <w:tcPr>
            <w:tcW w:w="534" w:type="dxa"/>
          </w:tcPr>
          <w:p w14:paraId="792D9F7F" w14:textId="317144B7" w:rsidR="007E52CD" w:rsidRDefault="007E52CD">
            <w:r>
              <w:t>1</w:t>
            </w:r>
            <w:r w:rsidR="00174A1D">
              <w:t>2</w:t>
            </w:r>
          </w:p>
        </w:tc>
        <w:tc>
          <w:tcPr>
            <w:tcW w:w="1351" w:type="dxa"/>
          </w:tcPr>
          <w:p w14:paraId="664CBEC0" w14:textId="77777777" w:rsidR="007E52CD" w:rsidRDefault="007E52CD">
            <w:proofErr w:type="spellStart"/>
            <w:r>
              <w:t>Рекламни</w:t>
            </w:r>
            <w:proofErr w:type="spellEnd"/>
            <w:r>
              <w:t xml:space="preserve"> </w:t>
            </w:r>
            <w:proofErr w:type="spellStart"/>
            <w:r>
              <w:t>банери</w:t>
            </w:r>
            <w:proofErr w:type="spellEnd"/>
          </w:p>
        </w:tc>
        <w:tc>
          <w:tcPr>
            <w:tcW w:w="2403" w:type="dxa"/>
          </w:tcPr>
          <w:p w14:paraId="293EB015" w14:textId="0A7A3B4D" w:rsidR="007E52CD" w:rsidRDefault="007E52CD">
            <w:proofErr w:type="spellStart"/>
            <w:r>
              <w:t>Хоризонтални</w:t>
            </w:r>
            <w:proofErr w:type="spellEnd"/>
            <w:r>
              <w:t xml:space="preserve">, </w:t>
            </w:r>
            <w:r w:rsidR="00174A1D">
              <w:t>1</w:t>
            </w:r>
            <w:r>
              <w:t>x</w:t>
            </w:r>
            <w:r w:rsidR="00174A1D">
              <w:t>2</w:t>
            </w:r>
            <w:r>
              <w:t xml:space="preserve">m, </w:t>
            </w:r>
            <w:proofErr w:type="spellStart"/>
            <w:r>
              <w:t>брендирани</w:t>
            </w:r>
            <w:proofErr w:type="spellEnd"/>
            <w:r>
              <w:t xml:space="preserve">, ПВЦ </w:t>
            </w:r>
            <w:proofErr w:type="spellStart"/>
            <w:r>
              <w:t>материјал</w:t>
            </w:r>
            <w:proofErr w:type="spellEnd"/>
          </w:p>
        </w:tc>
        <w:tc>
          <w:tcPr>
            <w:tcW w:w="1103" w:type="dxa"/>
          </w:tcPr>
          <w:p w14:paraId="64F5D16B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456FF420" w14:textId="05B8E36E" w:rsidR="007E52CD" w:rsidRDefault="00174A1D">
            <w:r>
              <w:t>80</w:t>
            </w:r>
          </w:p>
        </w:tc>
        <w:tc>
          <w:tcPr>
            <w:tcW w:w="1800" w:type="dxa"/>
          </w:tcPr>
          <w:p w14:paraId="0D6BD3B7" w14:textId="77777777" w:rsidR="007E52CD" w:rsidRDefault="007E52CD"/>
        </w:tc>
        <w:tc>
          <w:tcPr>
            <w:tcW w:w="1745" w:type="dxa"/>
          </w:tcPr>
          <w:p w14:paraId="78B4BADB" w14:textId="77777777" w:rsidR="007E52CD" w:rsidRDefault="007E52CD"/>
        </w:tc>
      </w:tr>
      <w:tr w:rsidR="007E52CD" w14:paraId="14988156" w14:textId="48714EC8" w:rsidTr="007E52CD">
        <w:tc>
          <w:tcPr>
            <w:tcW w:w="534" w:type="dxa"/>
          </w:tcPr>
          <w:p w14:paraId="476F07A2" w14:textId="060F6A4A" w:rsidR="007E52CD" w:rsidRDefault="00174A1D">
            <w:r>
              <w:t>13</w:t>
            </w:r>
          </w:p>
        </w:tc>
        <w:tc>
          <w:tcPr>
            <w:tcW w:w="1351" w:type="dxa"/>
          </w:tcPr>
          <w:p w14:paraId="0984BCC7" w14:textId="77777777" w:rsidR="007E52CD" w:rsidRDefault="007E52CD">
            <w:proofErr w:type="spellStart"/>
            <w:r>
              <w:t>Рол-ап</w:t>
            </w:r>
            <w:proofErr w:type="spellEnd"/>
            <w:r>
              <w:t xml:space="preserve"> </w:t>
            </w:r>
            <w:proofErr w:type="spellStart"/>
            <w:r>
              <w:t>банери</w:t>
            </w:r>
            <w:proofErr w:type="spellEnd"/>
          </w:p>
        </w:tc>
        <w:tc>
          <w:tcPr>
            <w:tcW w:w="2403" w:type="dxa"/>
          </w:tcPr>
          <w:p w14:paraId="444AD97D" w14:textId="77777777" w:rsidR="007E52CD" w:rsidRDefault="007E52CD">
            <w:r>
              <w:t xml:space="preserve">85x215 cm, </w:t>
            </w:r>
            <w:proofErr w:type="spellStart"/>
            <w:r>
              <w:t>целосно</w:t>
            </w:r>
            <w:proofErr w:type="spellEnd"/>
            <w:r>
              <w:t xml:space="preserve"> </w:t>
            </w:r>
            <w:proofErr w:type="spellStart"/>
            <w:r>
              <w:t>обоени</w:t>
            </w:r>
            <w:proofErr w:type="spellEnd"/>
            <w:r>
              <w:t xml:space="preserve">, ПВЦ </w:t>
            </w:r>
            <w:proofErr w:type="spellStart"/>
            <w:r>
              <w:t>материјал</w:t>
            </w:r>
            <w:proofErr w:type="spellEnd"/>
          </w:p>
        </w:tc>
        <w:tc>
          <w:tcPr>
            <w:tcW w:w="1103" w:type="dxa"/>
          </w:tcPr>
          <w:p w14:paraId="068656EC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6AC14C49" w14:textId="77777777" w:rsidR="007E52CD" w:rsidRDefault="007E52CD">
            <w:r>
              <w:t>2</w:t>
            </w:r>
          </w:p>
        </w:tc>
        <w:tc>
          <w:tcPr>
            <w:tcW w:w="1800" w:type="dxa"/>
          </w:tcPr>
          <w:p w14:paraId="7FEDE9BD" w14:textId="77777777" w:rsidR="007E52CD" w:rsidRDefault="007E52CD"/>
        </w:tc>
        <w:tc>
          <w:tcPr>
            <w:tcW w:w="1745" w:type="dxa"/>
          </w:tcPr>
          <w:p w14:paraId="3DE825CC" w14:textId="77777777" w:rsidR="007E52CD" w:rsidRDefault="007E52CD"/>
        </w:tc>
      </w:tr>
      <w:tr w:rsidR="007E52CD" w14:paraId="14D9FED6" w14:textId="0DFEE678" w:rsidTr="007E52CD">
        <w:tc>
          <w:tcPr>
            <w:tcW w:w="534" w:type="dxa"/>
          </w:tcPr>
          <w:p w14:paraId="39A67A8A" w14:textId="67FD36D5" w:rsidR="007E52CD" w:rsidRDefault="00174A1D">
            <w:r>
              <w:t>14</w:t>
            </w:r>
          </w:p>
        </w:tc>
        <w:tc>
          <w:tcPr>
            <w:tcW w:w="1351" w:type="dxa"/>
          </w:tcPr>
          <w:p w14:paraId="42B7BFBF" w14:textId="77777777" w:rsidR="007E52CD" w:rsidRDefault="007E52CD">
            <w:proofErr w:type="spellStart"/>
            <w:r>
              <w:t>Промотивни</w:t>
            </w:r>
            <w:proofErr w:type="spellEnd"/>
            <w:r>
              <w:t xml:space="preserve"> </w:t>
            </w:r>
            <w:proofErr w:type="spellStart"/>
            <w:r>
              <w:t>штандови</w:t>
            </w:r>
            <w:proofErr w:type="spellEnd"/>
          </w:p>
        </w:tc>
        <w:tc>
          <w:tcPr>
            <w:tcW w:w="2403" w:type="dxa"/>
          </w:tcPr>
          <w:p w14:paraId="1E43E465" w14:textId="77777777" w:rsidR="007E52CD" w:rsidRDefault="007E52CD">
            <w:proofErr w:type="spellStart"/>
            <w:r>
              <w:t>Промо</w:t>
            </w:r>
            <w:proofErr w:type="spellEnd"/>
            <w:r>
              <w:t xml:space="preserve"> </w:t>
            </w:r>
            <w:proofErr w:type="spellStart"/>
            <w:r>
              <w:t>маси</w:t>
            </w:r>
            <w:proofErr w:type="spellEnd"/>
            <w:r>
              <w:t xml:space="preserve"> (</w:t>
            </w:r>
            <w:proofErr w:type="spellStart"/>
            <w:r>
              <w:t>правоаголни</w:t>
            </w:r>
            <w:proofErr w:type="spellEnd"/>
            <w:r>
              <w:t xml:space="preserve">), </w:t>
            </w:r>
            <w:proofErr w:type="spellStart"/>
            <w:r>
              <w:t>брендирани</w:t>
            </w:r>
            <w:proofErr w:type="spellEnd"/>
            <w:r>
              <w:t xml:space="preserve"> </w:t>
            </w:r>
            <w:proofErr w:type="spellStart"/>
            <w:r>
              <w:t>во</w:t>
            </w:r>
            <w:proofErr w:type="spellEnd"/>
            <w:r>
              <w:t xml:space="preserve"> 4 </w:t>
            </w:r>
            <w:proofErr w:type="spellStart"/>
            <w:r>
              <w:t>бои</w:t>
            </w:r>
            <w:proofErr w:type="spellEnd"/>
          </w:p>
        </w:tc>
        <w:tc>
          <w:tcPr>
            <w:tcW w:w="1103" w:type="dxa"/>
          </w:tcPr>
          <w:p w14:paraId="2D9DC0A6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17F45E7F" w14:textId="22E35A56" w:rsidR="007E52CD" w:rsidRDefault="00174A1D">
            <w:r>
              <w:t>1</w:t>
            </w:r>
          </w:p>
        </w:tc>
        <w:tc>
          <w:tcPr>
            <w:tcW w:w="1800" w:type="dxa"/>
          </w:tcPr>
          <w:p w14:paraId="0A9D9A7B" w14:textId="77777777" w:rsidR="007E52CD" w:rsidRDefault="007E52CD"/>
        </w:tc>
        <w:tc>
          <w:tcPr>
            <w:tcW w:w="1745" w:type="dxa"/>
          </w:tcPr>
          <w:p w14:paraId="06DC3787" w14:textId="77777777" w:rsidR="007E52CD" w:rsidRDefault="007E52CD"/>
        </w:tc>
      </w:tr>
      <w:tr w:rsidR="007E52CD" w14:paraId="6D243098" w14:textId="494AF6C8" w:rsidTr="007E52CD">
        <w:tc>
          <w:tcPr>
            <w:tcW w:w="534" w:type="dxa"/>
          </w:tcPr>
          <w:p w14:paraId="0A122346" w14:textId="0A6CCB93" w:rsidR="007E52CD" w:rsidRDefault="00174A1D">
            <w:r>
              <w:t>15</w:t>
            </w:r>
          </w:p>
        </w:tc>
        <w:tc>
          <w:tcPr>
            <w:tcW w:w="1351" w:type="dxa"/>
          </w:tcPr>
          <w:p w14:paraId="74DFEB80" w14:textId="77777777" w:rsidR="007E52CD" w:rsidRDefault="007E52CD">
            <w:proofErr w:type="spellStart"/>
            <w:r>
              <w:t>Знамиња</w:t>
            </w:r>
            <w:proofErr w:type="spellEnd"/>
            <w:r>
              <w:t xml:space="preserve"> (teardrop)</w:t>
            </w:r>
          </w:p>
        </w:tc>
        <w:tc>
          <w:tcPr>
            <w:tcW w:w="2403" w:type="dxa"/>
          </w:tcPr>
          <w:p w14:paraId="4D5A7ABF" w14:textId="77777777" w:rsidR="007E52CD" w:rsidRDefault="007E52CD">
            <w:proofErr w:type="spellStart"/>
            <w:r>
              <w:t>Тајвански</w:t>
            </w:r>
            <w:proofErr w:type="spellEnd"/>
            <w:r>
              <w:t xml:space="preserve"> </w:t>
            </w:r>
            <w:proofErr w:type="spellStart"/>
            <w:r>
              <w:t>банери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надвор</w:t>
            </w:r>
            <w:proofErr w:type="spellEnd"/>
            <w:r>
              <w:t xml:space="preserve">, </w:t>
            </w:r>
            <w:proofErr w:type="spellStart"/>
            <w:r>
              <w:t>вертикални</w:t>
            </w:r>
            <w:proofErr w:type="spellEnd"/>
            <w:r>
              <w:t>, 2048x2048px, 300dpi</w:t>
            </w:r>
          </w:p>
        </w:tc>
        <w:tc>
          <w:tcPr>
            <w:tcW w:w="1103" w:type="dxa"/>
          </w:tcPr>
          <w:p w14:paraId="2323C4EF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2E46CC9B" w14:textId="6AC74FD8" w:rsidR="007E52CD" w:rsidRDefault="00174A1D">
            <w:r>
              <w:t>20</w:t>
            </w:r>
          </w:p>
        </w:tc>
        <w:tc>
          <w:tcPr>
            <w:tcW w:w="1800" w:type="dxa"/>
          </w:tcPr>
          <w:p w14:paraId="2D483EC3" w14:textId="77777777" w:rsidR="007E52CD" w:rsidRDefault="007E52CD"/>
        </w:tc>
        <w:tc>
          <w:tcPr>
            <w:tcW w:w="1745" w:type="dxa"/>
          </w:tcPr>
          <w:p w14:paraId="5BEA2E19" w14:textId="77777777" w:rsidR="007E52CD" w:rsidRDefault="007E52CD"/>
        </w:tc>
      </w:tr>
      <w:tr w:rsidR="007E52CD" w14:paraId="703F551C" w14:textId="1951C193" w:rsidTr="007E52CD">
        <w:tc>
          <w:tcPr>
            <w:tcW w:w="534" w:type="dxa"/>
          </w:tcPr>
          <w:p w14:paraId="2F713860" w14:textId="3BA12C55" w:rsidR="007E52CD" w:rsidRDefault="00174A1D">
            <w:r>
              <w:t>16</w:t>
            </w:r>
          </w:p>
        </w:tc>
        <w:tc>
          <w:tcPr>
            <w:tcW w:w="1351" w:type="dxa"/>
          </w:tcPr>
          <w:p w14:paraId="258C9624" w14:textId="77777777" w:rsidR="007E52CD" w:rsidRDefault="007E52CD">
            <w:proofErr w:type="spellStart"/>
            <w:r>
              <w:t>Пехари</w:t>
            </w:r>
            <w:proofErr w:type="spellEnd"/>
          </w:p>
        </w:tc>
        <w:tc>
          <w:tcPr>
            <w:tcW w:w="2403" w:type="dxa"/>
          </w:tcPr>
          <w:p w14:paraId="1D689FB3" w14:textId="77777777" w:rsidR="007E52CD" w:rsidRDefault="007E52CD">
            <w:proofErr w:type="spellStart"/>
            <w:r>
              <w:t>Мали</w:t>
            </w:r>
            <w:proofErr w:type="spellEnd"/>
            <w:r>
              <w:t xml:space="preserve"> </w:t>
            </w:r>
            <w:proofErr w:type="spellStart"/>
            <w:r>
              <w:t>трофеи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натпревари</w:t>
            </w:r>
            <w:proofErr w:type="spellEnd"/>
            <w:r>
              <w:t xml:space="preserve"> / </w:t>
            </w:r>
            <w:proofErr w:type="spellStart"/>
            <w:r>
              <w:t>признанија</w:t>
            </w:r>
            <w:proofErr w:type="spellEnd"/>
          </w:p>
        </w:tc>
        <w:tc>
          <w:tcPr>
            <w:tcW w:w="1103" w:type="dxa"/>
          </w:tcPr>
          <w:p w14:paraId="51C3477B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4B9A0F07" w14:textId="7F476039" w:rsidR="007E52CD" w:rsidRDefault="007E52CD">
            <w:r>
              <w:t>1</w:t>
            </w:r>
            <w:r w:rsidR="00174A1D">
              <w:t>00</w:t>
            </w:r>
          </w:p>
        </w:tc>
        <w:tc>
          <w:tcPr>
            <w:tcW w:w="1800" w:type="dxa"/>
          </w:tcPr>
          <w:p w14:paraId="0FC0B63D" w14:textId="77777777" w:rsidR="007E52CD" w:rsidRDefault="007E52CD"/>
        </w:tc>
        <w:tc>
          <w:tcPr>
            <w:tcW w:w="1745" w:type="dxa"/>
          </w:tcPr>
          <w:p w14:paraId="707BEFB4" w14:textId="77777777" w:rsidR="007E52CD" w:rsidRDefault="007E52CD"/>
        </w:tc>
      </w:tr>
      <w:tr w:rsidR="007E52CD" w14:paraId="1DCE4F02" w14:textId="5C7EDB79" w:rsidTr="007E52CD">
        <w:tc>
          <w:tcPr>
            <w:tcW w:w="534" w:type="dxa"/>
          </w:tcPr>
          <w:p w14:paraId="10A082BD" w14:textId="1389A6F3" w:rsidR="007E52CD" w:rsidRDefault="00174A1D">
            <w:r>
              <w:t>17</w:t>
            </w:r>
          </w:p>
        </w:tc>
        <w:tc>
          <w:tcPr>
            <w:tcW w:w="1351" w:type="dxa"/>
          </w:tcPr>
          <w:p w14:paraId="78C440BB" w14:textId="77777777" w:rsidR="007E52CD" w:rsidRDefault="007E52CD">
            <w:proofErr w:type="spellStart"/>
            <w:r>
              <w:t>Торбички</w:t>
            </w:r>
            <w:proofErr w:type="spellEnd"/>
          </w:p>
        </w:tc>
        <w:tc>
          <w:tcPr>
            <w:tcW w:w="2403" w:type="dxa"/>
          </w:tcPr>
          <w:p w14:paraId="1BF44F5B" w14:textId="77777777" w:rsidR="007E52CD" w:rsidRDefault="007E52CD">
            <w:proofErr w:type="spellStart"/>
            <w:r>
              <w:t>Хартиени</w:t>
            </w:r>
            <w:proofErr w:type="spellEnd"/>
            <w:r>
              <w:t xml:space="preserve"> </w:t>
            </w:r>
            <w:proofErr w:type="spellStart"/>
            <w:r>
              <w:t>еко</w:t>
            </w:r>
            <w:proofErr w:type="spellEnd"/>
            <w:r>
              <w:t xml:space="preserve"> </w:t>
            </w:r>
            <w:proofErr w:type="spellStart"/>
            <w:r>
              <w:t>торби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лого</w:t>
            </w:r>
            <w:proofErr w:type="spellEnd"/>
            <w:r>
              <w:t xml:space="preserve">,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промо</w:t>
            </w:r>
            <w:proofErr w:type="spellEnd"/>
            <w:r>
              <w:t xml:space="preserve"> </w:t>
            </w:r>
            <w:proofErr w:type="spellStart"/>
            <w:r>
              <w:t>материјали</w:t>
            </w:r>
            <w:proofErr w:type="spellEnd"/>
          </w:p>
        </w:tc>
        <w:tc>
          <w:tcPr>
            <w:tcW w:w="1103" w:type="dxa"/>
          </w:tcPr>
          <w:p w14:paraId="06950EA2" w14:textId="77777777" w:rsidR="007E52CD" w:rsidRDefault="007E52CD">
            <w:proofErr w:type="spellStart"/>
            <w:r>
              <w:t>парче</w:t>
            </w:r>
            <w:proofErr w:type="spellEnd"/>
          </w:p>
        </w:tc>
        <w:tc>
          <w:tcPr>
            <w:tcW w:w="1354" w:type="dxa"/>
          </w:tcPr>
          <w:p w14:paraId="1F5F15A6" w14:textId="6396F526" w:rsidR="007E52CD" w:rsidRDefault="00174A1D">
            <w:r>
              <w:t>20</w:t>
            </w:r>
            <w:r w:rsidR="007E52CD">
              <w:t>00</w:t>
            </w:r>
          </w:p>
        </w:tc>
        <w:tc>
          <w:tcPr>
            <w:tcW w:w="1800" w:type="dxa"/>
          </w:tcPr>
          <w:p w14:paraId="3C00235C" w14:textId="77777777" w:rsidR="007E52CD" w:rsidRDefault="007E52CD"/>
        </w:tc>
        <w:tc>
          <w:tcPr>
            <w:tcW w:w="1745" w:type="dxa"/>
          </w:tcPr>
          <w:p w14:paraId="09B69BBC" w14:textId="77777777" w:rsidR="007E52CD" w:rsidRDefault="007E52CD"/>
        </w:tc>
      </w:tr>
      <w:tr w:rsidR="007E52CD" w14:paraId="7313FE27" w14:textId="77777777" w:rsidTr="007E52CD">
        <w:tc>
          <w:tcPr>
            <w:tcW w:w="534" w:type="dxa"/>
          </w:tcPr>
          <w:p w14:paraId="301DD930" w14:textId="3286336C" w:rsidR="007E52CD" w:rsidRDefault="00174A1D">
            <w:r>
              <w:t>18</w:t>
            </w:r>
          </w:p>
        </w:tc>
        <w:tc>
          <w:tcPr>
            <w:tcW w:w="1351" w:type="dxa"/>
          </w:tcPr>
          <w:p w14:paraId="0421CB86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Hip Resistance Bands (текстилни траки за отпор)</w:t>
            </w:r>
          </w:p>
        </w:tc>
        <w:tc>
          <w:tcPr>
            <w:tcW w:w="2403" w:type="dxa"/>
          </w:tcPr>
          <w:p w14:paraId="1F89994A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Ткаени еластични траки за отпор за нозе/колкови, комплет од 3 нивоа на јачина (лесно/средно/тешко), различни бои (зелена, розева, виолетова). Со платнена torbichka за пренос. Материјал: памук + латекс. Ширина: ~7.5 см, обем: 33 см. За вежби во ФИТ ИН станицата и училишни настани.</w:t>
            </w:r>
          </w:p>
        </w:tc>
        <w:tc>
          <w:tcPr>
            <w:tcW w:w="1103" w:type="dxa"/>
          </w:tcPr>
          <w:p w14:paraId="7CCA7BE7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комплет</w:t>
            </w:r>
          </w:p>
        </w:tc>
        <w:tc>
          <w:tcPr>
            <w:tcW w:w="1354" w:type="dxa"/>
          </w:tcPr>
          <w:p w14:paraId="7F004CD1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100</w:t>
            </w:r>
          </w:p>
        </w:tc>
        <w:tc>
          <w:tcPr>
            <w:tcW w:w="1800" w:type="dxa"/>
          </w:tcPr>
          <w:p w14:paraId="498FF087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320B3599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2AF54667" w14:textId="77777777" w:rsidTr="007E52CD">
        <w:tc>
          <w:tcPr>
            <w:tcW w:w="534" w:type="dxa"/>
          </w:tcPr>
          <w:p w14:paraId="610A1A9F" w14:textId="54F91964" w:rsidR="007E52CD" w:rsidRDefault="00174A1D">
            <w:r>
              <w:t>19</w:t>
            </w:r>
          </w:p>
        </w:tc>
        <w:tc>
          <w:tcPr>
            <w:tcW w:w="1351" w:type="dxa"/>
          </w:tcPr>
          <w:p w14:paraId="5BAC3AB9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 xml:space="preserve">Мултиспорт сет за настани </w:t>
            </w:r>
            <w:r>
              <w:rPr>
                <w:lang w:val="mk-MK"/>
              </w:rPr>
              <w:lastRenderedPageBreak/>
              <w:t>(Masterplay-type)</w:t>
            </w:r>
          </w:p>
        </w:tc>
        <w:tc>
          <w:tcPr>
            <w:tcW w:w="2403" w:type="dxa"/>
          </w:tcPr>
          <w:p w14:paraId="7955B9CC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lastRenderedPageBreak/>
              <w:t xml:space="preserve">Целосен мултиспорт сет за отворен простор: 4 пенасти </w:t>
            </w:r>
            <w:r>
              <w:rPr>
                <w:lang w:val="mk-MK"/>
              </w:rPr>
              <w:lastRenderedPageBreak/>
              <w:t>цигли за прескокнување, 6 обоени батони, мерна лента-мат 0–100 см (START–100 м), пенасти топки во различни бои, 2 пенасти копја (сино-жолти), 12 конуси во различни бои, пенаст мат зелен за јога/вежби, 2 преносливи сини torbi (Masterplay/Mastersport). За настаните на 23.09 и училишни денови.</w:t>
            </w:r>
          </w:p>
        </w:tc>
        <w:tc>
          <w:tcPr>
            <w:tcW w:w="1103" w:type="dxa"/>
          </w:tcPr>
          <w:p w14:paraId="68C5CB35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lastRenderedPageBreak/>
              <w:t>комплет</w:t>
            </w:r>
          </w:p>
        </w:tc>
        <w:tc>
          <w:tcPr>
            <w:tcW w:w="1354" w:type="dxa"/>
          </w:tcPr>
          <w:p w14:paraId="07119317" w14:textId="2294D47A" w:rsidR="007E52CD" w:rsidRPr="00174A1D" w:rsidRDefault="00174A1D">
            <w:r>
              <w:t>2</w:t>
            </w:r>
          </w:p>
        </w:tc>
        <w:tc>
          <w:tcPr>
            <w:tcW w:w="1800" w:type="dxa"/>
          </w:tcPr>
          <w:p w14:paraId="48447CDF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0677549A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4474AFC9" w14:textId="77777777" w:rsidTr="007E52CD">
        <w:tc>
          <w:tcPr>
            <w:tcW w:w="534" w:type="dxa"/>
          </w:tcPr>
          <w:p w14:paraId="1E9AA893" w14:textId="4731021D" w:rsidR="007E52CD" w:rsidRDefault="00174A1D">
            <w:r>
              <w:t>20</w:t>
            </w:r>
          </w:p>
        </w:tc>
        <w:tc>
          <w:tcPr>
            <w:tcW w:w="1351" w:type="dxa"/>
          </w:tcPr>
          <w:p w14:paraId="2E41C9FF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Гумени еластични траки (Marbo Sport, 5-делен сет)</w:t>
            </w:r>
          </w:p>
        </w:tc>
        <w:tc>
          <w:tcPr>
            <w:tcW w:w="2403" w:type="dxa"/>
          </w:tcPr>
          <w:p w14:paraId="2CEF1720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Комплет од 5 гумени еластични траки со различна јачина: X-HEAVY (црна), HEAVY (црвена), MEDIUM (жолта), LIGHT (сина), X-LIGHT (зелена). Со платнена torbichka. За ФИТ ИН станицата и училишни спортски денови.</w:t>
            </w:r>
          </w:p>
        </w:tc>
        <w:tc>
          <w:tcPr>
            <w:tcW w:w="1103" w:type="dxa"/>
          </w:tcPr>
          <w:p w14:paraId="6B56F825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комплет</w:t>
            </w:r>
          </w:p>
        </w:tc>
        <w:tc>
          <w:tcPr>
            <w:tcW w:w="1354" w:type="dxa"/>
          </w:tcPr>
          <w:p w14:paraId="027A9543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200</w:t>
            </w:r>
          </w:p>
        </w:tc>
        <w:tc>
          <w:tcPr>
            <w:tcW w:w="1800" w:type="dxa"/>
          </w:tcPr>
          <w:p w14:paraId="33BCDB85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6F3E4F4A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0A47593A" w14:textId="77777777" w:rsidTr="007E52CD">
        <w:tc>
          <w:tcPr>
            <w:tcW w:w="534" w:type="dxa"/>
          </w:tcPr>
          <w:p w14:paraId="4B888D0F" w14:textId="74BFAA78" w:rsidR="007E52CD" w:rsidRDefault="00174A1D">
            <w:r>
              <w:t>21</w:t>
            </w:r>
          </w:p>
        </w:tc>
        <w:tc>
          <w:tcPr>
            <w:tcW w:w="1351" w:type="dxa"/>
          </w:tcPr>
          <w:p w14:paraId="50984686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Sigma – шише за вода 350 ml (нерѓајчки челик)</w:t>
            </w:r>
          </w:p>
        </w:tc>
        <w:tc>
          <w:tcPr>
            <w:tcW w:w="2403" w:type="dxa"/>
          </w:tcPr>
          <w:p w14:paraId="7CD666DB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41.183. Материјал: нерѓајчки челик. Димензии: Ø 6.2 x 15.3 см. Пакување: 48/1. Достапни бои: црна, темно сина, teal, портокал, бела, sage green. Препорачлив печат: laserska gravura или тампон.</w:t>
            </w:r>
          </w:p>
        </w:tc>
        <w:tc>
          <w:tcPr>
            <w:tcW w:w="1103" w:type="dxa"/>
          </w:tcPr>
          <w:p w14:paraId="4834DA24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2EA17736" w14:textId="38792F9B" w:rsidR="007E52CD" w:rsidRPr="00174A1D" w:rsidRDefault="00174A1D">
            <w:r>
              <w:t>100</w:t>
            </w:r>
          </w:p>
        </w:tc>
        <w:tc>
          <w:tcPr>
            <w:tcW w:w="1800" w:type="dxa"/>
          </w:tcPr>
          <w:p w14:paraId="03672E2F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28637334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3F3C950B" w14:textId="77777777" w:rsidTr="007E52CD">
        <w:tc>
          <w:tcPr>
            <w:tcW w:w="534" w:type="dxa"/>
          </w:tcPr>
          <w:p w14:paraId="6E36B68C" w14:textId="7E287EBB" w:rsidR="007E52CD" w:rsidRDefault="00174A1D">
            <w:r>
              <w:t>22</w:t>
            </w:r>
          </w:p>
        </w:tc>
        <w:tc>
          <w:tcPr>
            <w:tcW w:w="1351" w:type="dxa"/>
          </w:tcPr>
          <w:p w14:paraId="440606B4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Magnet Coin – рекламен магнет</w:t>
            </w:r>
          </w:p>
        </w:tc>
        <w:tc>
          <w:tcPr>
            <w:tcW w:w="2403" w:type="dxa"/>
          </w:tcPr>
          <w:p w14:paraId="363C0C2C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34.332.90. Материјал: пластика. Димензии: Ø 7.2 x 0.4 см. Пакување: 300/10. Препорачлив печат: дигитална штампа. За промо кутиите и настани.</w:t>
            </w:r>
          </w:p>
        </w:tc>
        <w:tc>
          <w:tcPr>
            <w:tcW w:w="1103" w:type="dxa"/>
          </w:tcPr>
          <w:p w14:paraId="38ABB33A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2E07773C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2000</w:t>
            </w:r>
          </w:p>
        </w:tc>
        <w:tc>
          <w:tcPr>
            <w:tcW w:w="1800" w:type="dxa"/>
          </w:tcPr>
          <w:p w14:paraId="6F76175B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206AE0BE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1971B5B3" w14:textId="77777777" w:rsidTr="007E52CD">
        <w:tc>
          <w:tcPr>
            <w:tcW w:w="534" w:type="dxa"/>
          </w:tcPr>
          <w:p w14:paraId="0FC7B49C" w14:textId="6BDE801A" w:rsidR="007E52CD" w:rsidRDefault="00174A1D">
            <w:r>
              <w:lastRenderedPageBreak/>
              <w:t>23</w:t>
            </w:r>
          </w:p>
        </w:tc>
        <w:tc>
          <w:tcPr>
            <w:tcW w:w="1351" w:type="dxa"/>
          </w:tcPr>
          <w:p w14:paraId="7B688C9A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Joy Frizbi – промо фризби</w:t>
            </w:r>
          </w:p>
        </w:tc>
        <w:tc>
          <w:tcPr>
            <w:tcW w:w="2403" w:type="dxa"/>
          </w:tcPr>
          <w:p w14:paraId="74E6D82B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32.102. Made in Europe. Материјал: пластика. Димензии: Ø 23 x 2.4 см. Пакување: 50/1. Достапни бои: црна, црвена, сина, жолта, зелена, бела, портокал. Препорачлив печат: сито, тампон.</w:t>
            </w:r>
          </w:p>
        </w:tc>
        <w:tc>
          <w:tcPr>
            <w:tcW w:w="1103" w:type="dxa"/>
          </w:tcPr>
          <w:p w14:paraId="56FFDCEF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30CBABA5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500</w:t>
            </w:r>
          </w:p>
        </w:tc>
        <w:tc>
          <w:tcPr>
            <w:tcW w:w="1800" w:type="dxa"/>
          </w:tcPr>
          <w:p w14:paraId="1084A539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4BC32BBC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00369FC3" w14:textId="77777777" w:rsidTr="007E52CD">
        <w:tc>
          <w:tcPr>
            <w:tcW w:w="534" w:type="dxa"/>
          </w:tcPr>
          <w:p w14:paraId="3A5444CE" w14:textId="7C51B4C3" w:rsidR="007E52CD" w:rsidRDefault="00174A1D">
            <w:r>
              <w:t>24</w:t>
            </w:r>
          </w:p>
        </w:tc>
        <w:tc>
          <w:tcPr>
            <w:tcW w:w="1351" w:type="dxa"/>
          </w:tcPr>
          <w:p w14:paraId="4DE07631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Puzzle A5-80 – слагалица за сублимација</w:t>
            </w:r>
          </w:p>
        </w:tc>
        <w:tc>
          <w:tcPr>
            <w:tcW w:w="2403" w:type="dxa"/>
          </w:tcPr>
          <w:p w14:paraId="37230A19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34.553.90. Слагалица за сублимација, 80 делови. Димензии: 19.7 x 14.5 см. Пакување: 250/1. Препорачлив печат: сублимација (со #BeActive/MOVE MK визуелен идентитет).</w:t>
            </w:r>
          </w:p>
        </w:tc>
        <w:tc>
          <w:tcPr>
            <w:tcW w:w="1103" w:type="dxa"/>
          </w:tcPr>
          <w:p w14:paraId="564721D2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01E94CBC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300</w:t>
            </w:r>
          </w:p>
        </w:tc>
        <w:tc>
          <w:tcPr>
            <w:tcW w:w="1800" w:type="dxa"/>
          </w:tcPr>
          <w:p w14:paraId="6E317ACC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7B40CE48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4ED06041" w14:textId="77777777" w:rsidTr="007E52CD">
        <w:tc>
          <w:tcPr>
            <w:tcW w:w="534" w:type="dxa"/>
          </w:tcPr>
          <w:p w14:paraId="4A9BBC34" w14:textId="0B87E254" w:rsidR="007E52CD" w:rsidRDefault="00174A1D">
            <w:r>
              <w:t>25</w:t>
            </w:r>
          </w:p>
        </w:tc>
        <w:tc>
          <w:tcPr>
            <w:tcW w:w="1351" w:type="dxa"/>
          </w:tcPr>
          <w:p w14:paraId="538FF1DB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Limbo – antistress прстен</w:t>
            </w:r>
          </w:p>
        </w:tc>
        <w:tc>
          <w:tcPr>
            <w:tcW w:w="2403" w:type="dxa"/>
          </w:tcPr>
          <w:p w14:paraId="543E340D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32.337. Антистрес производ. Материјал: полиуретан. Димензии: Ø 7 x 1.8 см. Пакување: 250/50. Достапни бои: црна, сина, црвена, портокал, бела, зелена. Препорачлив печат: тампон, дигитална штампа.</w:t>
            </w:r>
          </w:p>
        </w:tc>
        <w:tc>
          <w:tcPr>
            <w:tcW w:w="1103" w:type="dxa"/>
          </w:tcPr>
          <w:p w14:paraId="715FBA3A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0078254E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500</w:t>
            </w:r>
          </w:p>
        </w:tc>
        <w:tc>
          <w:tcPr>
            <w:tcW w:w="1800" w:type="dxa"/>
          </w:tcPr>
          <w:p w14:paraId="1C3BD9E9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3F237871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328E48FF" w14:textId="77777777" w:rsidTr="007E52CD">
        <w:tc>
          <w:tcPr>
            <w:tcW w:w="534" w:type="dxa"/>
          </w:tcPr>
          <w:p w14:paraId="2B096DA3" w14:textId="18D092A9" w:rsidR="007E52CD" w:rsidRDefault="00174A1D">
            <w:r>
              <w:t>26</w:t>
            </w:r>
          </w:p>
        </w:tc>
        <w:tc>
          <w:tcPr>
            <w:tcW w:w="1351" w:type="dxa"/>
          </w:tcPr>
          <w:p w14:paraId="23BFDFC2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Podcast – bezžичен звучник 5W</w:t>
            </w:r>
          </w:p>
        </w:tc>
        <w:tc>
          <w:tcPr>
            <w:tcW w:w="2403" w:type="dxa"/>
          </w:tcPr>
          <w:p w14:paraId="12F7CB47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38.116.10. Bluetooth bezžичен звучник со LED неон логo (се вклучува со CO2 ласерска гравира). Материјал: пластика. Димензии: 22.8 x 17.4 x 8 см. Пакување: 4/1. Препорачлив печат: laserska gravura. За награди на Fitness Championship (30.09).</w:t>
            </w:r>
          </w:p>
        </w:tc>
        <w:tc>
          <w:tcPr>
            <w:tcW w:w="1103" w:type="dxa"/>
          </w:tcPr>
          <w:p w14:paraId="473E264E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36504B10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30</w:t>
            </w:r>
          </w:p>
        </w:tc>
        <w:tc>
          <w:tcPr>
            <w:tcW w:w="1800" w:type="dxa"/>
          </w:tcPr>
          <w:p w14:paraId="415C7EA7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14739E58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77442ECB" w14:textId="77777777" w:rsidTr="007E52CD">
        <w:tc>
          <w:tcPr>
            <w:tcW w:w="534" w:type="dxa"/>
          </w:tcPr>
          <w:p w14:paraId="67B31077" w14:textId="6A6BFBDD" w:rsidR="007E52CD" w:rsidRDefault="00174A1D">
            <w:r>
              <w:t>27</w:t>
            </w:r>
          </w:p>
        </w:tc>
        <w:tc>
          <w:tcPr>
            <w:tcW w:w="1351" w:type="dxa"/>
          </w:tcPr>
          <w:p w14:paraId="5B8B8F54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 xml:space="preserve">Nito – bezžични </w:t>
            </w:r>
            <w:r>
              <w:rPr>
                <w:lang w:val="mk-MK"/>
              </w:rPr>
              <w:lastRenderedPageBreak/>
              <w:t>стерео слушалки</w:t>
            </w:r>
          </w:p>
        </w:tc>
        <w:tc>
          <w:tcPr>
            <w:tcW w:w="2403" w:type="dxa"/>
          </w:tcPr>
          <w:p w14:paraId="14068227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lastRenderedPageBreak/>
              <w:t xml:space="preserve">Артикл 37.999. Bezжични стерео слушалки со ANC </w:t>
            </w:r>
            <w:r>
              <w:rPr>
                <w:lang w:val="mk-MK"/>
              </w:rPr>
              <w:lastRenderedPageBreak/>
              <w:t>(Active Noise Cancellation) и ENC (Environmental Noise Cancellation), Bluetooth. Материјал: пластика. Димензии: 6 x 4.6 x 2.6 см. Пакување: 60/1. Достапни бои: црна, бела. Препорачлив печат: тампон, сито, дигитална штампа. За награди на најдобри учесници.</w:t>
            </w:r>
          </w:p>
        </w:tc>
        <w:tc>
          <w:tcPr>
            <w:tcW w:w="1103" w:type="dxa"/>
          </w:tcPr>
          <w:p w14:paraId="58BBD694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lastRenderedPageBreak/>
              <w:t>парче</w:t>
            </w:r>
          </w:p>
        </w:tc>
        <w:tc>
          <w:tcPr>
            <w:tcW w:w="1354" w:type="dxa"/>
          </w:tcPr>
          <w:p w14:paraId="3923BF63" w14:textId="6D6A4C6D" w:rsidR="007E52CD" w:rsidRPr="00174A1D" w:rsidRDefault="00174A1D">
            <w:r>
              <w:t>100</w:t>
            </w:r>
          </w:p>
        </w:tc>
        <w:tc>
          <w:tcPr>
            <w:tcW w:w="1800" w:type="dxa"/>
          </w:tcPr>
          <w:p w14:paraId="2B7207B7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509ECDA6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38E7166C" w14:textId="77777777" w:rsidTr="007E52CD">
        <w:tc>
          <w:tcPr>
            <w:tcW w:w="534" w:type="dxa"/>
          </w:tcPr>
          <w:p w14:paraId="0DC42B9E" w14:textId="5EB64D03" w:rsidR="007E52CD" w:rsidRDefault="00174A1D">
            <w:r>
              <w:t>28</w:t>
            </w:r>
          </w:p>
        </w:tc>
        <w:tc>
          <w:tcPr>
            <w:tcW w:w="1351" w:type="dxa"/>
          </w:tcPr>
          <w:p w14:paraId="39CA0844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Net 65W – Type-C кабел 65W (1.6 м)</w:t>
            </w:r>
          </w:p>
        </w:tc>
        <w:tc>
          <w:tcPr>
            <w:tcW w:w="2403" w:type="dxa"/>
          </w:tcPr>
          <w:p w14:paraId="16ABF791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38.114. Type-C кабел за брзо полнење и пренос на податоци, 65W, должина 1.6 м. Пакување: 80/10/1. Достапни бои: црвена, сина, сива, црна. Препорачлив печат: laserska gravura.</w:t>
            </w:r>
          </w:p>
        </w:tc>
        <w:tc>
          <w:tcPr>
            <w:tcW w:w="1103" w:type="dxa"/>
          </w:tcPr>
          <w:p w14:paraId="5E452780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1E0951B0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100</w:t>
            </w:r>
          </w:p>
        </w:tc>
        <w:tc>
          <w:tcPr>
            <w:tcW w:w="1800" w:type="dxa"/>
          </w:tcPr>
          <w:p w14:paraId="668F8DE6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2C439CE7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3CE073B6" w14:textId="77777777" w:rsidTr="007E52CD">
        <w:tc>
          <w:tcPr>
            <w:tcW w:w="534" w:type="dxa"/>
          </w:tcPr>
          <w:p w14:paraId="1453F22C" w14:textId="312231CE" w:rsidR="007E52CD" w:rsidRDefault="00174A1D">
            <w:r>
              <w:t>29</w:t>
            </w:r>
          </w:p>
        </w:tc>
        <w:tc>
          <w:tcPr>
            <w:tcW w:w="1351" w:type="dxa"/>
          </w:tcPr>
          <w:p w14:paraId="737E39A7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Pink – маркер 3-во-1 (триаголен)</w:t>
            </w:r>
          </w:p>
        </w:tc>
        <w:tc>
          <w:tcPr>
            <w:tcW w:w="2403" w:type="dxa"/>
          </w:tcPr>
          <w:p w14:paraId="4C76BA4C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19.055.90. Триаголен highlighter маркер со 3 бои (жолта, розева, зелена). Димензии: 7 x 8 x 1.2 см. Пакување: 500/50/1. Препорачлив печат: сито, тампон, дигитална штампа.</w:t>
            </w:r>
          </w:p>
        </w:tc>
        <w:tc>
          <w:tcPr>
            <w:tcW w:w="1103" w:type="dxa"/>
          </w:tcPr>
          <w:p w14:paraId="01D5CE67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025C0244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500</w:t>
            </w:r>
          </w:p>
        </w:tc>
        <w:tc>
          <w:tcPr>
            <w:tcW w:w="1800" w:type="dxa"/>
          </w:tcPr>
          <w:p w14:paraId="1ECF8AB4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1B08D502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7277BB16" w14:textId="77777777" w:rsidTr="007E52CD">
        <w:tc>
          <w:tcPr>
            <w:tcW w:w="534" w:type="dxa"/>
          </w:tcPr>
          <w:p w14:paraId="62B2F47E" w14:textId="0CA2748E" w:rsidR="007E52CD" w:rsidRDefault="00174A1D">
            <w:r>
              <w:t>30</w:t>
            </w:r>
          </w:p>
        </w:tc>
        <w:tc>
          <w:tcPr>
            <w:tcW w:w="1351" w:type="dxa"/>
          </w:tcPr>
          <w:p w14:paraId="065A65AF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Bambi – детски ранец со боички</w:t>
            </w:r>
          </w:p>
        </w:tc>
        <w:tc>
          <w:tcPr>
            <w:tcW w:w="2403" w:type="dxa"/>
          </w:tcPr>
          <w:p w14:paraId="54FBB13B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 xml:space="preserve">Артикл 34.374.90. Ранец со врвки за deca со илустрации за бојадисување и 6 боички. Материјал: полипропилен. Димензии: 25 x 30 см. Пакување: 200/10. Секое пакување содржи 5 различни илустрации по 2 парчиња. Препорачлив печат: сито. За Family Move </w:t>
            </w:r>
            <w:r>
              <w:rPr>
                <w:lang w:val="mk-MK"/>
              </w:rPr>
              <w:lastRenderedPageBreak/>
              <w:t>Day (28.09) во СОС Детско село.</w:t>
            </w:r>
          </w:p>
        </w:tc>
        <w:tc>
          <w:tcPr>
            <w:tcW w:w="1103" w:type="dxa"/>
          </w:tcPr>
          <w:p w14:paraId="56CB0949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lastRenderedPageBreak/>
              <w:t>парче</w:t>
            </w:r>
          </w:p>
        </w:tc>
        <w:tc>
          <w:tcPr>
            <w:tcW w:w="1354" w:type="dxa"/>
          </w:tcPr>
          <w:p w14:paraId="46302217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200</w:t>
            </w:r>
          </w:p>
        </w:tc>
        <w:tc>
          <w:tcPr>
            <w:tcW w:w="1800" w:type="dxa"/>
          </w:tcPr>
          <w:p w14:paraId="3F98ADC3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5F4EF0C6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7E6E0C06" w14:textId="77777777" w:rsidTr="007E52CD">
        <w:tc>
          <w:tcPr>
            <w:tcW w:w="534" w:type="dxa"/>
          </w:tcPr>
          <w:p w14:paraId="76512F0E" w14:textId="54154034" w:rsidR="007E52CD" w:rsidRDefault="00174A1D">
            <w:r>
              <w:t>31</w:t>
            </w:r>
          </w:p>
        </w:tc>
        <w:tc>
          <w:tcPr>
            <w:tcW w:w="1351" w:type="dxa"/>
          </w:tcPr>
          <w:p w14:paraId="238713DD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Wind Display A1 – алуминиумски реклaмен рам со постolје</w:t>
            </w:r>
          </w:p>
        </w:tc>
        <w:tc>
          <w:tcPr>
            <w:tcW w:w="2403" w:type="dxa"/>
          </w:tcPr>
          <w:p w14:paraId="1011CECB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36.019.80. Made in Europe. Алуминиумски реклaмен рам со постolје. Димензија: 594 x 841 mm (A1). Пакување: 1. Aluminijumski profil 32 mm. Papirni uložak nije uključen. Препорачлив печат: дигитална штампа.</w:t>
            </w:r>
          </w:p>
        </w:tc>
        <w:tc>
          <w:tcPr>
            <w:tcW w:w="1103" w:type="dxa"/>
          </w:tcPr>
          <w:p w14:paraId="1636FC7E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568130D5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5</w:t>
            </w:r>
          </w:p>
        </w:tc>
        <w:tc>
          <w:tcPr>
            <w:tcW w:w="1800" w:type="dxa"/>
          </w:tcPr>
          <w:p w14:paraId="353B4B06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3EB9F162" w14:textId="77777777" w:rsidR="007E52CD" w:rsidRDefault="007E52CD">
            <w:pPr>
              <w:rPr>
                <w:lang w:val="mk-MK"/>
              </w:rPr>
            </w:pPr>
          </w:p>
        </w:tc>
      </w:tr>
      <w:tr w:rsidR="007E52CD" w14:paraId="1ED94C59" w14:textId="77777777" w:rsidTr="007E52CD">
        <w:tc>
          <w:tcPr>
            <w:tcW w:w="534" w:type="dxa"/>
          </w:tcPr>
          <w:p w14:paraId="0E8508B2" w14:textId="29630268" w:rsidR="007E52CD" w:rsidRDefault="00174A1D">
            <w:r>
              <w:t>32</w:t>
            </w:r>
          </w:p>
        </w:tc>
        <w:tc>
          <w:tcPr>
            <w:tcW w:w="1351" w:type="dxa"/>
          </w:tcPr>
          <w:p w14:paraId="20AB5421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Bliss 40 – peškir za sublimaciju (40x80 cm)</w:t>
            </w:r>
          </w:p>
        </w:tc>
        <w:tc>
          <w:tcPr>
            <w:tcW w:w="2403" w:type="dxa"/>
          </w:tcPr>
          <w:p w14:paraId="67C74A0E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Артикл 56.021.90. Peškir za sublimaciju, 370 g/m². Димензии: 40 x 80 см. Sastav: 65% poliester, 35% pamuk. Пакување: 90/10/1. Препорачлив печат: сублимација (за MOVE MK/#BeActive визуелен идентитет).</w:t>
            </w:r>
          </w:p>
        </w:tc>
        <w:tc>
          <w:tcPr>
            <w:tcW w:w="1103" w:type="dxa"/>
          </w:tcPr>
          <w:p w14:paraId="6370F3A5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1354" w:type="dxa"/>
          </w:tcPr>
          <w:p w14:paraId="7F3FE4BE" w14:textId="77777777" w:rsidR="007E52CD" w:rsidRPr="00DC7521" w:rsidRDefault="007E52CD">
            <w:pPr>
              <w:rPr>
                <w:lang w:val="mk-MK"/>
              </w:rPr>
            </w:pPr>
            <w:r>
              <w:rPr>
                <w:lang w:val="mk-MK"/>
              </w:rPr>
              <w:t>200</w:t>
            </w:r>
          </w:p>
        </w:tc>
        <w:tc>
          <w:tcPr>
            <w:tcW w:w="1800" w:type="dxa"/>
          </w:tcPr>
          <w:p w14:paraId="51374B21" w14:textId="77777777" w:rsidR="007E52CD" w:rsidRDefault="007E52CD">
            <w:pPr>
              <w:rPr>
                <w:lang w:val="mk-MK"/>
              </w:rPr>
            </w:pPr>
          </w:p>
        </w:tc>
        <w:tc>
          <w:tcPr>
            <w:tcW w:w="1745" w:type="dxa"/>
          </w:tcPr>
          <w:p w14:paraId="5149FF70" w14:textId="77777777" w:rsidR="007E52CD" w:rsidRDefault="007E52CD">
            <w:pPr>
              <w:rPr>
                <w:lang w:val="mk-MK"/>
              </w:rPr>
            </w:pPr>
          </w:p>
        </w:tc>
      </w:tr>
    </w:tbl>
    <w:p w14:paraId="7992A4E5" w14:textId="77777777" w:rsidR="00D325DA" w:rsidRDefault="00D44792">
      <w:r>
        <w:br w:type="page"/>
      </w:r>
    </w:p>
    <w:p w14:paraId="7A54718B" w14:textId="60F99ED8" w:rsidR="00BC5C4D" w:rsidRPr="00AA1315" w:rsidRDefault="00D44792" w:rsidP="00AA1315">
      <w:pPr>
        <w:pStyle w:val="Heading1"/>
        <w:rPr>
          <w:lang w:val="mk-MK"/>
        </w:rPr>
      </w:pPr>
      <w:proofErr w:type="spellStart"/>
      <w:r>
        <w:lastRenderedPageBreak/>
        <w:t>Логоа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Печатење</w:t>
      </w:r>
      <w:proofErr w:type="spellEnd"/>
      <w:r w:rsidR="00AA1315">
        <w:rPr>
          <w:lang w:val="mk-MK"/>
        </w:rPr>
        <w:t xml:space="preserve"> можно е да се побара во различи бои но едно овие ќе треба да се печати</w:t>
      </w:r>
    </w:p>
    <w:p w14:paraId="763E6D2C" w14:textId="6EB67C20" w:rsidR="00BC5C4D" w:rsidRDefault="00AA131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C965049" wp14:editId="38A36069">
            <wp:extent cx="4872990" cy="1048385"/>
            <wp:effectExtent l="0" t="0" r="3810" b="5715"/>
            <wp:docPr id="441525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99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426C5" w14:textId="5E8A7E5C" w:rsidR="00AA1315" w:rsidRDefault="00AA131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78A65B3" wp14:editId="12FF130C">
            <wp:extent cx="3267075" cy="1048385"/>
            <wp:effectExtent l="0" t="0" r="0" b="5715"/>
            <wp:docPr id="17211765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32A90" w14:textId="296B1267" w:rsidR="00AA1315" w:rsidRDefault="00AA131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1930D53" wp14:editId="539F82D5">
            <wp:extent cx="3267075" cy="1048385"/>
            <wp:effectExtent l="0" t="0" r="0" b="5715"/>
            <wp:docPr id="190818547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52BDB" w14:textId="17F1BB64" w:rsidR="00AA1315" w:rsidRDefault="00AA131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E612261" wp14:editId="3C440146">
            <wp:extent cx="5006975" cy="958850"/>
            <wp:effectExtent l="0" t="0" r="0" b="6350"/>
            <wp:docPr id="33677748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97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E53A9" w14:textId="71B66DC2" w:rsidR="00AA1315" w:rsidRDefault="00AA131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7E9DA29C" wp14:editId="16BC7D57">
            <wp:extent cx="5486400" cy="2503805"/>
            <wp:effectExtent l="0" t="0" r="0" b="0"/>
            <wp:docPr id="148756853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568539" name="Picture 148756853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C9342" w14:textId="77777777" w:rsidR="00BC5C4D" w:rsidRDefault="00BC5C4D">
      <w:pPr>
        <w:jc w:val="center"/>
      </w:pPr>
    </w:p>
    <w:p w14:paraId="394758E4" w14:textId="77777777" w:rsidR="00D325DA" w:rsidRDefault="00D44792">
      <w:pPr>
        <w:pStyle w:val="Caption"/>
      </w:pPr>
      <w:proofErr w:type="spellStart"/>
      <w:r>
        <w:lastRenderedPageBreak/>
        <w:t>Лого</w:t>
      </w:r>
      <w:proofErr w:type="spellEnd"/>
      <w:r>
        <w:t xml:space="preserve"> 1: Erasmus+ Co-funded</w:t>
      </w:r>
    </w:p>
    <w:p w14:paraId="0129E332" w14:textId="77777777" w:rsidR="00D325DA" w:rsidRDefault="00D44792">
      <w:pPr>
        <w:jc w:val="center"/>
      </w:pPr>
      <w:r>
        <w:rPr>
          <w:noProof/>
        </w:rPr>
        <w:drawing>
          <wp:inline distT="0" distB="0" distL="0" distR="0" wp14:anchorId="0BBB620A" wp14:editId="2EACCB03">
            <wp:extent cx="22860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DA9C4" w14:textId="77777777" w:rsidR="00D325DA" w:rsidRDefault="00D44792">
      <w:pPr>
        <w:pStyle w:val="Caption"/>
      </w:pPr>
      <w:proofErr w:type="spellStart"/>
      <w:r>
        <w:t>Лого</w:t>
      </w:r>
      <w:proofErr w:type="spellEnd"/>
      <w:r>
        <w:t xml:space="preserve"> 2: #BeActive</w:t>
      </w:r>
    </w:p>
    <w:p w14:paraId="24668B50" w14:textId="77777777" w:rsidR="00D325DA" w:rsidRDefault="00D44792">
      <w:pPr>
        <w:jc w:val="center"/>
      </w:pPr>
      <w:r>
        <w:rPr>
          <w:noProof/>
        </w:rPr>
        <w:drawing>
          <wp:inline distT="0" distB="0" distL="0" distR="0" wp14:anchorId="35F50077" wp14:editId="131FAEEC">
            <wp:extent cx="2286000" cy="1333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25-08-03 at 18.36.36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B4978" w14:textId="77777777" w:rsidR="00D325DA" w:rsidRDefault="00D44792">
      <w:pPr>
        <w:pStyle w:val="Caption"/>
      </w:pPr>
      <w:proofErr w:type="spellStart"/>
      <w:r>
        <w:t>Лого</w:t>
      </w:r>
      <w:proofErr w:type="spellEnd"/>
      <w:r>
        <w:t xml:space="preserve"> 3: </w:t>
      </w:r>
      <w:proofErr w:type="spellStart"/>
      <w:r>
        <w:t>Министерство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спорт</w:t>
      </w:r>
      <w:proofErr w:type="spellEnd"/>
    </w:p>
    <w:p w14:paraId="1F3E260F" w14:textId="77777777" w:rsidR="00D325DA" w:rsidRDefault="00D44792">
      <w:r>
        <w:br w:type="page"/>
      </w:r>
    </w:p>
    <w:p w14:paraId="2E46E065" w14:textId="77777777" w:rsidR="00D325DA" w:rsidRDefault="00D44792">
      <w:pPr>
        <w:pStyle w:val="Heading1"/>
      </w:pPr>
      <w:proofErr w:type="spellStart"/>
      <w:r>
        <w:lastRenderedPageBreak/>
        <w:t>Боја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Штампа</w:t>
      </w:r>
      <w:proofErr w:type="spellEnd"/>
      <w:r>
        <w:t xml:space="preserve"> (Brand Colors)</w:t>
      </w:r>
    </w:p>
    <w:p w14:paraId="701B5F73" w14:textId="77777777" w:rsidR="00D325DA" w:rsidRDefault="00D44792">
      <w:r>
        <w:br/>
      </w:r>
      <w:proofErr w:type="spellStart"/>
      <w:r>
        <w:t>За</w:t>
      </w:r>
      <w:proofErr w:type="spellEnd"/>
      <w:r>
        <w:t xml:space="preserve"> </w:t>
      </w:r>
      <w:proofErr w:type="spellStart"/>
      <w:r>
        <w:t>сите</w:t>
      </w:r>
      <w:proofErr w:type="spellEnd"/>
      <w:r>
        <w:t xml:space="preserve"> </w:t>
      </w:r>
      <w:proofErr w:type="spellStart"/>
      <w:r>
        <w:t>печатени</w:t>
      </w:r>
      <w:proofErr w:type="spellEnd"/>
      <w:r>
        <w:t xml:space="preserve"> </w:t>
      </w:r>
      <w:proofErr w:type="spellStart"/>
      <w:r>
        <w:t>материјали</w:t>
      </w:r>
      <w:proofErr w:type="spellEnd"/>
      <w:r>
        <w:t xml:space="preserve"> (</w:t>
      </w:r>
      <w:proofErr w:type="spellStart"/>
      <w:r>
        <w:t>маици</w:t>
      </w:r>
      <w:proofErr w:type="spellEnd"/>
      <w:r>
        <w:t xml:space="preserve">, </w:t>
      </w:r>
      <w:proofErr w:type="spellStart"/>
      <w:r>
        <w:t>беџови</w:t>
      </w:r>
      <w:proofErr w:type="spellEnd"/>
      <w:r>
        <w:t xml:space="preserve">, </w:t>
      </w:r>
      <w:proofErr w:type="spellStart"/>
      <w:r>
        <w:t>алки</w:t>
      </w:r>
      <w:proofErr w:type="spellEnd"/>
      <w:r>
        <w:t xml:space="preserve">, </w:t>
      </w:r>
      <w:proofErr w:type="spellStart"/>
      <w:r>
        <w:t>банери</w:t>
      </w:r>
      <w:proofErr w:type="spellEnd"/>
      <w:r>
        <w:t xml:space="preserve">, </w:t>
      </w:r>
      <w:proofErr w:type="spellStart"/>
      <w:r>
        <w:t>торбички</w:t>
      </w:r>
      <w:proofErr w:type="spellEnd"/>
      <w:r>
        <w:t xml:space="preserve">, </w:t>
      </w:r>
      <w:proofErr w:type="spellStart"/>
      <w:r>
        <w:t>итн</w:t>
      </w:r>
      <w:proofErr w:type="spellEnd"/>
      <w:r>
        <w:t xml:space="preserve">.), </w:t>
      </w:r>
      <w:proofErr w:type="spellStart"/>
      <w:r>
        <w:t>задолжително</w:t>
      </w:r>
      <w:proofErr w:type="spellEnd"/>
      <w:r>
        <w:t xml:space="preserve"> е </w:t>
      </w:r>
      <w:proofErr w:type="spellStart"/>
      <w:r>
        <w:t>користење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бои</w:t>
      </w:r>
      <w:proofErr w:type="spellEnd"/>
      <w:r>
        <w:t>:</w:t>
      </w:r>
      <w:r>
        <w:br/>
        <w:t xml:space="preserve">• </w:t>
      </w:r>
      <w:proofErr w:type="spellStart"/>
      <w:r>
        <w:t>Зелена</w:t>
      </w:r>
      <w:proofErr w:type="spellEnd"/>
      <w:r>
        <w:t xml:space="preserve"> </w:t>
      </w:r>
      <w:proofErr w:type="spellStart"/>
      <w:r>
        <w:t>BeActive</w:t>
      </w:r>
      <w:proofErr w:type="spellEnd"/>
      <w:r>
        <w:t xml:space="preserve"> (#84BD00)</w:t>
      </w:r>
      <w:r>
        <w:br/>
        <w:t xml:space="preserve">• </w:t>
      </w:r>
      <w:proofErr w:type="spellStart"/>
      <w:r>
        <w:t>Црна</w:t>
      </w:r>
      <w:proofErr w:type="spellEnd"/>
      <w:r>
        <w:t xml:space="preserve"> (#000000)</w:t>
      </w:r>
      <w:r>
        <w:br/>
        <w:t xml:space="preserve">• </w:t>
      </w:r>
      <w:proofErr w:type="spellStart"/>
      <w:r>
        <w:t>Жолта</w:t>
      </w:r>
      <w:proofErr w:type="spellEnd"/>
      <w:r>
        <w:t xml:space="preserve"> #BeActive (#FFD200)</w:t>
      </w:r>
      <w:r>
        <w:br/>
        <w:t xml:space="preserve">• </w:t>
      </w:r>
      <w:proofErr w:type="spellStart"/>
      <w:r>
        <w:t>Плава</w:t>
      </w:r>
      <w:proofErr w:type="spellEnd"/>
      <w:r>
        <w:t xml:space="preserve"> ЕУ (#003399)</w:t>
      </w:r>
      <w:r>
        <w:br/>
        <w:t xml:space="preserve">• </w:t>
      </w:r>
      <w:proofErr w:type="spellStart"/>
      <w:r>
        <w:t>Златна</w:t>
      </w:r>
      <w:proofErr w:type="spellEnd"/>
      <w:r>
        <w:t xml:space="preserve"> (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Министерството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спорт</w:t>
      </w:r>
      <w:proofErr w:type="spellEnd"/>
      <w:r>
        <w:t xml:space="preserve">) – </w:t>
      </w:r>
      <w:proofErr w:type="spellStart"/>
      <w:r>
        <w:t>прилагодена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принтањето</w:t>
      </w:r>
      <w:proofErr w:type="spellEnd"/>
      <w:r>
        <w:t xml:space="preserve"> (Pantone 872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слична</w:t>
      </w:r>
      <w:proofErr w:type="spellEnd"/>
      <w:r>
        <w:t>)</w:t>
      </w:r>
      <w:r>
        <w:br/>
        <w:t xml:space="preserve">• </w:t>
      </w:r>
      <w:proofErr w:type="spellStart"/>
      <w:r>
        <w:t>Бела</w:t>
      </w:r>
      <w:proofErr w:type="spellEnd"/>
      <w:r>
        <w:t xml:space="preserve"> </w:t>
      </w:r>
      <w:proofErr w:type="spellStart"/>
      <w:r>
        <w:t>подлога</w:t>
      </w:r>
      <w:proofErr w:type="spellEnd"/>
      <w:r>
        <w:t xml:space="preserve"> (</w:t>
      </w:r>
      <w:proofErr w:type="spellStart"/>
      <w:r>
        <w:t>каде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е </w:t>
      </w:r>
      <w:proofErr w:type="spellStart"/>
      <w:r>
        <w:t>потребно</w:t>
      </w:r>
      <w:proofErr w:type="spellEnd"/>
      <w:r>
        <w:t>)</w:t>
      </w:r>
      <w:r>
        <w:br/>
      </w:r>
    </w:p>
    <w:p w14:paraId="2E86A312" w14:textId="2EBE246D" w:rsidR="00BC5C4D" w:rsidRDefault="00BC5C4D">
      <w:pPr>
        <w:rPr>
          <w:b/>
          <w:bCs/>
          <w:lang w:val="mk-MK"/>
        </w:rPr>
      </w:pPr>
      <w:r>
        <w:rPr>
          <w:b/>
          <w:bCs/>
          <w:lang w:val="mk-MK"/>
        </w:rPr>
        <w:t xml:space="preserve">** </w:t>
      </w:r>
      <w:r w:rsidRPr="00BC5C4D">
        <w:rPr>
          <w:b/>
          <w:bCs/>
          <w:lang w:val="mk-MK"/>
        </w:rPr>
        <w:t xml:space="preserve">Забелешка: </w:t>
      </w:r>
      <w:r>
        <w:rPr>
          <w:b/>
          <w:bCs/>
          <w:lang w:val="mk-MK"/>
        </w:rPr>
        <w:t xml:space="preserve">Согласно целите на проектот, материјалите за </w:t>
      </w:r>
      <w:proofErr w:type="spellStart"/>
      <w:r>
        <w:rPr>
          <w:b/>
          <w:bCs/>
          <w:lang w:val="mk-MK"/>
        </w:rPr>
        <w:t>принтање</w:t>
      </w:r>
      <w:proofErr w:type="spellEnd"/>
      <w:r>
        <w:rPr>
          <w:b/>
          <w:bCs/>
          <w:lang w:val="mk-MK"/>
        </w:rPr>
        <w:t xml:space="preserve"> кои ќе се користат треба да бидат </w:t>
      </w:r>
      <w:proofErr w:type="spellStart"/>
      <w:r w:rsidRPr="00BC5C4D">
        <w:rPr>
          <w:b/>
          <w:bCs/>
          <w:lang w:val="mk-MK"/>
        </w:rPr>
        <w:t>eco-friendly</w:t>
      </w:r>
      <w:proofErr w:type="spellEnd"/>
      <w:r>
        <w:rPr>
          <w:b/>
          <w:bCs/>
        </w:rPr>
        <w:t xml:space="preserve"> </w:t>
      </w:r>
      <w:r>
        <w:rPr>
          <w:b/>
          <w:bCs/>
          <w:lang w:val="mk-MK"/>
        </w:rPr>
        <w:t xml:space="preserve">и од </w:t>
      </w:r>
      <w:proofErr w:type="spellStart"/>
      <w:r>
        <w:rPr>
          <w:b/>
          <w:bCs/>
          <w:lang w:val="mk-MK"/>
        </w:rPr>
        <w:t>рецисклирани</w:t>
      </w:r>
      <w:proofErr w:type="spellEnd"/>
      <w:r>
        <w:rPr>
          <w:b/>
          <w:bCs/>
          <w:lang w:val="mk-MK"/>
        </w:rPr>
        <w:t xml:space="preserve"> материјали.</w:t>
      </w:r>
    </w:p>
    <w:p w14:paraId="04364EC6" w14:textId="77777777" w:rsidR="00AA1315" w:rsidRDefault="00AA1315">
      <w:pPr>
        <w:rPr>
          <w:b/>
          <w:bCs/>
          <w:lang w:val="mk-MK"/>
        </w:rPr>
      </w:pPr>
    </w:p>
    <w:p w14:paraId="5BDFA7EF" w14:textId="0FFC83FB" w:rsidR="00AA1315" w:rsidRPr="00AA1315" w:rsidRDefault="00AA1315">
      <w:pPr>
        <w:rPr>
          <w:b/>
          <w:bCs/>
        </w:rPr>
      </w:pPr>
      <w:r>
        <w:rPr>
          <w:b/>
          <w:bCs/>
          <w:lang w:val="mk-MK"/>
        </w:rPr>
        <w:t>Од прилика идеи за сите барања горе:</w:t>
      </w:r>
    </w:p>
    <w:sectPr w:rsidR="00AA1315" w:rsidRPr="00AA131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6FF1" w14:textId="77777777" w:rsidR="00196254" w:rsidRDefault="00196254" w:rsidP="00BC5C4D">
      <w:pPr>
        <w:spacing w:after="0" w:line="240" w:lineRule="auto"/>
      </w:pPr>
      <w:r>
        <w:separator/>
      </w:r>
    </w:p>
  </w:endnote>
  <w:endnote w:type="continuationSeparator" w:id="0">
    <w:p w14:paraId="23C951CC" w14:textId="77777777" w:rsidR="00196254" w:rsidRDefault="00196254" w:rsidP="00BC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34B7A" w14:textId="77777777" w:rsidR="00196254" w:rsidRDefault="00196254" w:rsidP="00BC5C4D">
      <w:pPr>
        <w:spacing w:after="0" w:line="240" w:lineRule="auto"/>
      </w:pPr>
      <w:r>
        <w:separator/>
      </w:r>
    </w:p>
  </w:footnote>
  <w:footnote w:type="continuationSeparator" w:id="0">
    <w:p w14:paraId="4F5870C7" w14:textId="77777777" w:rsidR="00196254" w:rsidRDefault="00196254" w:rsidP="00BC5C4D">
      <w:pPr>
        <w:spacing w:after="0" w:line="240" w:lineRule="auto"/>
      </w:pPr>
      <w:r>
        <w:continuationSeparator/>
      </w:r>
    </w:p>
  </w:footnote>
  <w:footnote w:id="1">
    <w:p w14:paraId="4991E5B4" w14:textId="1A291FEA" w:rsidR="007E52CD" w:rsidRPr="00BC5C4D" w:rsidRDefault="007E52CD">
      <w:pPr>
        <w:pStyle w:val="FootnoteText"/>
        <w:rPr>
          <w:lang w:val="mk-MK"/>
        </w:rPr>
      </w:pPr>
      <w:r>
        <w:rPr>
          <w:rStyle w:val="FootnoteReference"/>
        </w:rPr>
        <w:footnoteRef/>
      </w:r>
      <w:r>
        <w:t xml:space="preserve"> </w:t>
      </w:r>
      <w:r w:rsidRPr="006629C0">
        <w:rPr>
          <w:lang w:val="mk-MK"/>
        </w:rPr>
        <w:t xml:space="preserve">Согласно целите на проектот, материјалите за </w:t>
      </w:r>
      <w:proofErr w:type="spellStart"/>
      <w:r w:rsidRPr="006629C0">
        <w:rPr>
          <w:lang w:val="mk-MK"/>
        </w:rPr>
        <w:t>принтање</w:t>
      </w:r>
      <w:proofErr w:type="spellEnd"/>
      <w:r w:rsidRPr="006629C0">
        <w:rPr>
          <w:lang w:val="mk-MK"/>
        </w:rPr>
        <w:t xml:space="preserve"> кои ќе се користат треба да бидат </w:t>
      </w:r>
      <w:proofErr w:type="spellStart"/>
      <w:r w:rsidRPr="006629C0">
        <w:rPr>
          <w:lang w:val="mk-MK"/>
        </w:rPr>
        <w:t>eco-friendly</w:t>
      </w:r>
      <w:proofErr w:type="spellEnd"/>
      <w:r w:rsidRPr="006629C0">
        <w:rPr>
          <w:lang w:val="mk-MK"/>
        </w:rPr>
        <w:t xml:space="preserve"> и од рециклирани материјали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670659">
    <w:abstractNumId w:val="8"/>
  </w:num>
  <w:num w:numId="2" w16cid:durableId="849756682">
    <w:abstractNumId w:val="6"/>
  </w:num>
  <w:num w:numId="3" w16cid:durableId="2060130792">
    <w:abstractNumId w:val="5"/>
  </w:num>
  <w:num w:numId="4" w16cid:durableId="1720737044">
    <w:abstractNumId w:val="4"/>
  </w:num>
  <w:num w:numId="5" w16cid:durableId="95951296">
    <w:abstractNumId w:val="7"/>
  </w:num>
  <w:num w:numId="6" w16cid:durableId="1406950418">
    <w:abstractNumId w:val="3"/>
  </w:num>
  <w:num w:numId="7" w16cid:durableId="229968352">
    <w:abstractNumId w:val="2"/>
  </w:num>
  <w:num w:numId="8" w16cid:durableId="1721321377">
    <w:abstractNumId w:val="1"/>
  </w:num>
  <w:num w:numId="9" w16cid:durableId="1503541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7BA3"/>
    <w:rsid w:val="00121AE2"/>
    <w:rsid w:val="0015074B"/>
    <w:rsid w:val="00174A1D"/>
    <w:rsid w:val="00196254"/>
    <w:rsid w:val="002167A1"/>
    <w:rsid w:val="0029639D"/>
    <w:rsid w:val="00326F90"/>
    <w:rsid w:val="0036407B"/>
    <w:rsid w:val="003829AF"/>
    <w:rsid w:val="00514C7C"/>
    <w:rsid w:val="0057077D"/>
    <w:rsid w:val="005E2FD8"/>
    <w:rsid w:val="006629C0"/>
    <w:rsid w:val="007C603B"/>
    <w:rsid w:val="007D7FB1"/>
    <w:rsid w:val="007E52CD"/>
    <w:rsid w:val="00843E51"/>
    <w:rsid w:val="00970D65"/>
    <w:rsid w:val="00A35DA0"/>
    <w:rsid w:val="00AA1315"/>
    <w:rsid w:val="00AA1D8D"/>
    <w:rsid w:val="00B47730"/>
    <w:rsid w:val="00BC5C4D"/>
    <w:rsid w:val="00CB0664"/>
    <w:rsid w:val="00D325DA"/>
    <w:rsid w:val="00D44792"/>
    <w:rsid w:val="00DC7521"/>
    <w:rsid w:val="00F00675"/>
    <w:rsid w:val="00F6192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AA0CBA9"/>
  <w14:defaultImageDpi w14:val="300"/>
  <w15:docId w15:val="{34950B57-BE02-CA49-9C04-BDA05B1C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BC5C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C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5C4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E52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2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2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2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2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5</cp:revision>
  <dcterms:created xsi:type="dcterms:W3CDTF">2025-08-07T10:50:00Z</dcterms:created>
  <dcterms:modified xsi:type="dcterms:W3CDTF">2026-07-22T19:37:00Z</dcterms:modified>
  <cp:category/>
</cp:coreProperties>
</file>